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rPr>
          <w:rFonts w:ascii="Times New Roman" w:hAnsi="Times New Roman" w:cs="Times New Roman"/>
          <w:b/>
          <w:bCs/>
        </w:rPr>
      </w:pPr>
      <w:r>
        <w:rPr>
          <w:rFonts w:ascii="Times New Roman" w:hAnsi="Times New Roman" w:cs="Times New Roman"/>
          <w:b/>
          <w:bCs/>
        </w:rPr>
        <w:t>3GPP TSG</w:t>
      </w:r>
      <w:r>
        <w:rPr>
          <w:rFonts w:ascii="Times New Roman" w:hAnsi="Times New Roman" w:cs="Times New Roman"/>
          <w:b/>
          <w:bCs/>
          <w:lang w:eastAsia="zh-CN"/>
        </w:rPr>
        <w:t xml:space="preserve"> </w:t>
      </w:r>
      <w:r>
        <w:rPr>
          <w:rFonts w:ascii="Times New Roman" w:hAnsi="Times New Roman" w:cs="Times New Roman"/>
          <w:b/>
          <w:bCs/>
        </w:rPr>
        <w:t>RAN WG1 #11</w:t>
      </w:r>
      <w:r>
        <w:rPr>
          <w:rFonts w:ascii="Times New Roman" w:hAnsi="Times New Roman" w:cs="Times New Roman"/>
          <w:b/>
          <w:bCs/>
          <w:lang w:eastAsia="zh-CN"/>
        </w:rPr>
        <w:t>4</w:t>
      </w:r>
      <w:r>
        <w:rPr>
          <w:rFonts w:ascii="Times New Roman" w:hAnsi="Times New Roman" w:cs="Times New Roman"/>
          <w:b/>
          <w:bCs/>
        </w:rPr>
        <w:t xml:space="preserve">                                             </w:t>
      </w:r>
      <w:r>
        <w:rPr>
          <w:rFonts w:ascii="Times New Roman" w:hAnsi="Times New Roman" w:cs="Times New Roman"/>
          <w:b/>
          <w:bCs/>
          <w:lang w:eastAsia="zh-CN"/>
        </w:rPr>
        <w:t xml:space="preserve">     </w:t>
      </w:r>
      <w:r>
        <w:rPr>
          <w:rFonts w:ascii="Times New Roman" w:hAnsi="Times New Roman" w:cs="Times New Roman"/>
          <w:b/>
          <w:bCs/>
        </w:rPr>
        <w:t>R1-230</w:t>
      </w:r>
      <w:r>
        <w:rPr>
          <w:rFonts w:ascii="Times New Roman" w:hAnsi="Times New Roman" w:cs="Times New Roman"/>
          <w:b/>
          <w:bCs/>
          <w:lang w:eastAsia="zh-CN"/>
        </w:rPr>
        <w:t>7597</w:t>
      </w:r>
      <w:r>
        <w:rPr>
          <w:rFonts w:ascii="Times New Roman" w:hAnsi="Times New Roman" w:cs="Times New Roman"/>
          <w:b/>
          <w:bCs/>
        </w:rPr>
        <w:t xml:space="preserve">                                                                                     </w:t>
      </w:r>
    </w:p>
    <w:p>
      <w:pPr>
        <w:pStyle w:val="80"/>
        <w:jc w:val="both"/>
        <w:rPr>
          <w:rFonts w:ascii="Times New Roman" w:hAnsi="Times New Roman" w:eastAsia="Calibri" w:cs="Times New Roman"/>
          <w:b/>
          <w:bCs/>
        </w:rPr>
      </w:pPr>
      <w:bookmarkStart w:id="0" w:name="OLE_LINK34"/>
      <w:bookmarkStart w:id="1" w:name="OLE_LINK33"/>
      <w:r>
        <w:rPr>
          <w:rFonts w:ascii="Times New Roman" w:hAnsi="Times New Roman" w:cs="Times New Roman"/>
          <w:b/>
          <w:bCs/>
          <w:lang w:eastAsia="zh-CN"/>
        </w:rPr>
        <w:t>Toulouse</w:t>
      </w:r>
      <w:r>
        <w:rPr>
          <w:rFonts w:ascii="Times New Roman" w:hAnsi="Times New Roman" w:cs="Times New Roman"/>
          <w:b/>
          <w:bCs/>
        </w:rPr>
        <w:t>,</w:t>
      </w:r>
      <w:r>
        <w:rPr>
          <w:rFonts w:ascii="Times New Roman" w:hAnsi="Times New Roman" w:cs="Times New Roman"/>
          <w:b/>
          <w:bCs/>
          <w:lang w:eastAsia="zh-CN"/>
        </w:rPr>
        <w:t xml:space="preserve"> France, August 21st</w:t>
      </w:r>
      <w:r>
        <w:rPr>
          <w:rFonts w:ascii="Times New Roman" w:hAnsi="Times New Roman" w:eastAsia="Calibri" w:cs="Times New Roman"/>
          <w:b/>
          <w:bCs/>
        </w:rPr>
        <w:t xml:space="preserve"> – </w:t>
      </w:r>
      <w:r>
        <w:rPr>
          <w:rFonts w:ascii="Times New Roman" w:hAnsi="Times New Roman" w:eastAsia="宋体" w:cs="Times New Roman"/>
          <w:b/>
          <w:bCs/>
          <w:lang w:eastAsia="zh-CN"/>
        </w:rPr>
        <w:t>August</w:t>
      </w:r>
      <w:r>
        <w:rPr>
          <w:rFonts w:ascii="Times New Roman" w:hAnsi="Times New Roman" w:eastAsia="Calibri" w:cs="Times New Roman"/>
          <w:b/>
          <w:bCs/>
        </w:rPr>
        <w:t xml:space="preserve"> 25th, 2023</w:t>
      </w:r>
    </w:p>
    <w:p>
      <w:pPr>
        <w:pStyle w:val="80"/>
        <w:jc w:val="both"/>
        <w:rPr>
          <w:rFonts w:ascii="Times New Roman" w:hAnsi="Times New Roman" w:eastAsia="宋体" w:cs="Times New Roman"/>
          <w:b/>
          <w:bCs/>
          <w:lang w:eastAsia="zh-CN"/>
        </w:rPr>
      </w:pPr>
    </w:p>
    <w:p>
      <w:pPr>
        <w:pStyle w:val="49"/>
        <w:tabs>
          <w:tab w:val="clear" w:pos="4536"/>
        </w:tabs>
        <w:jc w:val="both"/>
        <w:rPr>
          <w:rFonts w:ascii="Times New Roman" w:hAnsi="Times New Roman" w:cs="Times New Roman"/>
          <w:szCs w:val="22"/>
        </w:rPr>
      </w:pPr>
      <w:r>
        <w:rPr>
          <w:rFonts w:ascii="Times New Roman" w:hAnsi="Times New Roman" w:cs="Times New Roman"/>
          <w:szCs w:val="22"/>
        </w:rPr>
        <w:t>Source:          TCL</w:t>
      </w:r>
    </w:p>
    <w:p>
      <w:pPr>
        <w:pStyle w:val="49"/>
        <w:tabs>
          <w:tab w:val="clear" w:pos="4536"/>
        </w:tabs>
        <w:jc w:val="both"/>
        <w:rPr>
          <w:rFonts w:ascii="Times New Roman" w:hAnsi="Times New Roman" w:cs="Times New Roman"/>
          <w:szCs w:val="22"/>
        </w:rPr>
      </w:pPr>
      <w:r>
        <w:rPr>
          <w:rFonts w:ascii="Times New Roman" w:hAnsi="Times New Roman" w:cs="Times New Roman"/>
          <w:szCs w:val="22"/>
        </w:rPr>
        <w:t>Title:            Discussion on XR specific capacity enhancement techniques</w:t>
      </w:r>
    </w:p>
    <w:p>
      <w:pPr>
        <w:pStyle w:val="49"/>
        <w:tabs>
          <w:tab w:val="clear" w:pos="4536"/>
        </w:tabs>
        <w:jc w:val="both"/>
        <w:rPr>
          <w:rFonts w:ascii="Times New Roman" w:hAnsi="Times New Roman" w:cs="Times New Roman"/>
          <w:szCs w:val="22"/>
        </w:rPr>
      </w:pPr>
      <w:r>
        <w:rPr>
          <w:rFonts w:ascii="Times New Roman" w:hAnsi="Times New Roman" w:cs="Times New Roman"/>
          <w:szCs w:val="22"/>
        </w:rPr>
        <w:t>Agenda item:     9.8.1</w:t>
      </w:r>
    </w:p>
    <w:p>
      <w:pPr>
        <w:pStyle w:val="49"/>
        <w:tabs>
          <w:tab w:val="clear" w:pos="4536"/>
        </w:tabs>
        <w:jc w:val="both"/>
        <w:rPr>
          <w:rFonts w:ascii="Times New Roman" w:hAnsi="Times New Roman" w:cs="Times New Roman"/>
          <w:szCs w:val="22"/>
        </w:rPr>
      </w:pPr>
      <w:r>
        <w:rPr>
          <w:rFonts w:ascii="Times New Roman" w:hAnsi="Times New Roman" w:cs="Times New Roman"/>
          <w:szCs w:val="22"/>
        </w:rPr>
        <w:t>Document for:    Discussion and Decision</w:t>
      </w:r>
      <w:bookmarkEnd w:id="0"/>
      <w:bookmarkEnd w:id="1"/>
    </w:p>
    <w:p>
      <w:pPr>
        <w:pBdr>
          <w:bottom w:val="single" w:color="auto" w:sz="4" w:space="1"/>
        </w:pBdr>
        <w:tabs>
          <w:tab w:val="left" w:pos="2552"/>
        </w:tabs>
        <w:jc w:val="both"/>
        <w:rPr>
          <w:rFonts w:ascii="Times New Roman" w:hAnsi="Times New Roman" w:cs="Times New Roman"/>
        </w:rPr>
      </w:pPr>
    </w:p>
    <w:p>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宋体" w:cs="Times New Roman"/>
          <w:sz w:val="22"/>
          <w:szCs w:val="22"/>
        </w:rPr>
      </w:pPr>
      <w:r>
        <w:rPr>
          <w:rFonts w:ascii="Times New Roman" w:hAnsi="Times New Roman" w:eastAsia="黑体" w:cs="Times New Roman"/>
          <w:b/>
          <w:bCs/>
          <w:color w:val="auto"/>
          <w:sz w:val="22"/>
          <w:szCs w:val="22"/>
        </w:rPr>
        <w:t>Introduction</w:t>
      </w:r>
    </w:p>
    <w:p>
      <w:pPr>
        <w:widowControl w:val="0"/>
        <w:spacing w:after="120"/>
        <w:jc w:val="both"/>
        <w:rPr>
          <w:rFonts w:ascii="Times New Roman" w:hAnsi="Times New Roman" w:cs="Times New Roman"/>
          <w:lang w:eastAsia="zh-CN"/>
        </w:rPr>
      </w:pPr>
      <w:r>
        <w:rPr>
          <w:rFonts w:ascii="Times New Roman" w:hAnsi="Times New Roman" w:cs="Times New Roman"/>
        </w:rPr>
        <w:t>In</w:t>
      </w:r>
      <w:r>
        <w:rPr>
          <w:rFonts w:ascii="Times New Roman" w:hAnsi="Times New Roman" w:cs="Times New Roman"/>
          <w:lang w:eastAsia="zh-CN"/>
        </w:rPr>
        <w:t xml:space="preserve"> the </w:t>
      </w:r>
      <w:r>
        <w:rPr>
          <w:rFonts w:ascii="Times New Roman" w:hAnsi="Times New Roman" w:cs="Times New Roman"/>
        </w:rPr>
        <w:t>RAN #</w:t>
      </w:r>
      <w:r>
        <w:rPr>
          <w:rFonts w:ascii="Times New Roman" w:hAnsi="Times New Roman" w:cs="Times New Roman"/>
          <w:lang w:eastAsia="zh-CN"/>
        </w:rPr>
        <w:t>98e-</w:t>
      </w:r>
      <w:r>
        <w:rPr>
          <w:rFonts w:ascii="Times New Roman" w:hAnsi="Times New Roman" w:cs="Times New Roman"/>
        </w:rPr>
        <w:t xml:space="preserve">meeting [1], </w:t>
      </w:r>
      <w:r>
        <w:rPr>
          <w:rFonts w:ascii="Times New Roman" w:hAnsi="Times New Roman" w:cs="Times New Roman"/>
          <w:lang w:eastAsia="zh-CN"/>
        </w:rPr>
        <w:t>the WID for XR capacity enhancement has been approved</w:t>
      </w:r>
      <w:r>
        <w:rPr>
          <w:rFonts w:ascii="Times New Roman" w:hAnsi="Times New Roman" w:cs="Times New Roman"/>
        </w:rPr>
        <w:t xml:space="preserve">, and </w:t>
      </w:r>
      <w:r>
        <w:rPr>
          <w:rFonts w:ascii="Times New Roman" w:hAnsi="Times New Roman" w:cs="Times New Roman"/>
          <w:lang w:eastAsia="zh-CN"/>
        </w:rPr>
        <w:t>the scopes for XR were shown in the following</w:t>
      </w:r>
      <w:r>
        <w:rPr>
          <w:rFonts w:ascii="Times New Roman" w:hAnsi="Times New Roman" w:cs="Times New Roman"/>
        </w:rPr>
        <w:t>:</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pPr>
              <w:overflowPunct w:val="0"/>
              <w:autoSpaceDE w:val="0"/>
              <w:autoSpaceDN w:val="0"/>
              <w:adjustRightInd w:val="0"/>
              <w:spacing w:after="180"/>
              <w:jc w:val="both"/>
              <w:rPr>
                <w:rFonts w:ascii="Times New Roman" w:hAnsi="Times New Roman" w:cs="Times New Roman"/>
              </w:rPr>
            </w:pPr>
            <w:r>
              <w:rPr>
                <w:rFonts w:ascii="Times New Roman" w:hAnsi="Times New Roman" w:eastAsia="等线" w:cs="Times New Roman"/>
                <w:lang w:eastAsia="zh-CN" w:bidi="ar"/>
              </w:rPr>
              <w:t>Specify the enhancements related to power saving:</w:t>
            </w:r>
          </w:p>
          <w:p>
            <w:pPr>
              <w:pStyle w:val="63"/>
              <w:overflowPunct w:val="0"/>
              <w:autoSpaceDE w:val="0"/>
              <w:autoSpaceDN w:val="0"/>
              <w:adjustRightInd w:val="0"/>
              <w:spacing w:before="0" w:beforeAutospacing="0" w:after="180" w:afterAutospacing="0"/>
              <w:ind w:left="568"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DRX support of XR frame rates corresponding to non-integer periodicities (through at least semi-static mechanisms e.g. RRC signalling) (RAN2).</w:t>
            </w:r>
          </w:p>
          <w:p>
            <w:pPr>
              <w:overflowPunct w:val="0"/>
              <w:autoSpaceDE w:val="0"/>
              <w:autoSpaceDN w:val="0"/>
              <w:adjustRightInd w:val="0"/>
              <w:spacing w:after="180"/>
              <w:jc w:val="both"/>
              <w:rPr>
                <w:rFonts w:ascii="Times New Roman" w:hAnsi="Times New Roman" w:cs="Times New Roman"/>
              </w:rPr>
            </w:pPr>
            <w:r>
              <w:rPr>
                <w:rFonts w:ascii="Times New Roman" w:hAnsi="Times New Roman" w:eastAsia="等线" w:cs="Times New Roman"/>
                <w:lang w:eastAsia="zh-CN" w:bidi="ar"/>
              </w:rPr>
              <w:t>Specify the enhancements related to capacity:</w:t>
            </w:r>
          </w:p>
          <w:p>
            <w:pPr>
              <w:pStyle w:val="63"/>
              <w:overflowPunct w:val="0"/>
              <w:autoSpaceDE w:val="0"/>
              <w:autoSpaceDN w:val="0"/>
              <w:adjustRightInd w:val="0"/>
              <w:spacing w:before="0" w:beforeAutospacing="0" w:after="180" w:afterAutospacing="0"/>
              <w:ind w:left="851"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Multiple CG PUSCH transmission occasions in a period of a single CG PUSCH configuration (RAN1, RAN2);</w:t>
            </w:r>
          </w:p>
          <w:p>
            <w:pPr>
              <w:pStyle w:val="63"/>
              <w:overflowPunct w:val="0"/>
              <w:autoSpaceDE w:val="0"/>
              <w:autoSpaceDN w:val="0"/>
              <w:adjustRightInd w:val="0"/>
              <w:spacing w:before="0" w:beforeAutospacing="0" w:after="180" w:afterAutospacing="0"/>
              <w:ind w:left="851"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Dynamic indication of unused CG PUSCH occasion(s) based on UCI by the UE (RAN1);</w:t>
            </w:r>
          </w:p>
          <w:p>
            <w:pPr>
              <w:pStyle w:val="63"/>
              <w:overflowPunct w:val="0"/>
              <w:autoSpaceDE w:val="0"/>
              <w:autoSpaceDN w:val="0"/>
              <w:adjustRightInd w:val="0"/>
              <w:spacing w:before="0" w:beforeAutospacing="0" w:after="180" w:afterAutospacing="0"/>
              <w:ind w:left="851"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BSR enhancements including at least new BS Table(s); (RAN2);</w:t>
            </w:r>
          </w:p>
          <w:p>
            <w:pPr>
              <w:pStyle w:val="63"/>
              <w:overflowPunct w:val="0"/>
              <w:autoSpaceDE w:val="0"/>
              <w:autoSpaceDN w:val="0"/>
              <w:adjustRightInd w:val="0"/>
              <w:spacing w:before="0" w:beforeAutospacing="0" w:after="180" w:afterAutospacing="0"/>
              <w:ind w:left="851"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Delay reporting of buffered data in uplink; (RAN2);</w:t>
            </w:r>
          </w:p>
          <w:p>
            <w:pPr>
              <w:pStyle w:val="63"/>
              <w:overflowPunct w:val="0"/>
              <w:autoSpaceDE w:val="0"/>
              <w:autoSpaceDN w:val="0"/>
              <w:adjustRightInd w:val="0"/>
              <w:spacing w:before="0" w:beforeAutospacing="0" w:after="180" w:afterAutospacing="0"/>
              <w:ind w:left="851" w:hanging="284"/>
              <w:jc w:val="both"/>
              <w:rPr>
                <w:sz w:val="22"/>
                <w:szCs w:val="22"/>
                <w:lang w:val="en-US"/>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Provision of XR traffic assistance information for DL and UL (e.g. periodicity); (RAN2);</w:t>
            </w:r>
          </w:p>
          <w:p>
            <w:pPr>
              <w:pStyle w:val="63"/>
              <w:overflowPunct w:val="0"/>
              <w:autoSpaceDE w:val="0"/>
              <w:autoSpaceDN w:val="0"/>
              <w:adjustRightInd w:val="0"/>
              <w:spacing w:before="0" w:beforeAutospacing="0" w:after="180" w:afterAutospacing="0"/>
              <w:ind w:left="851" w:hanging="284"/>
              <w:jc w:val="both"/>
              <w:rPr>
                <w:rFonts w:eastAsia="等线"/>
                <w:sz w:val="22"/>
                <w:szCs w:val="22"/>
                <w:lang w:val="en-US" w:eastAsia="zh-CN" w:bidi="ar"/>
              </w:rPr>
            </w:pPr>
            <w:r>
              <w:rPr>
                <w:rFonts w:eastAsia="等线"/>
                <w:sz w:val="22"/>
                <w:szCs w:val="22"/>
                <w:lang w:val="en-US" w:eastAsia="zh-CN" w:bidi="ar"/>
              </w:rPr>
              <w:t>-</w:t>
            </w:r>
            <w:r>
              <w:rPr>
                <w:rFonts w:eastAsia="等线"/>
                <w:sz w:val="22"/>
                <w:szCs w:val="22"/>
                <w:lang w:val="en-US" w:eastAsia="zh-CN" w:bidi="ar"/>
              </w:rPr>
              <w:tab/>
            </w:r>
            <w:r>
              <w:rPr>
                <w:rFonts w:eastAsia="等线"/>
                <w:sz w:val="22"/>
                <w:szCs w:val="22"/>
                <w:lang w:val="en-US" w:eastAsia="zh-CN" w:bidi="ar"/>
              </w:rPr>
              <w:t>Discard operation of PDU Sets (RAN2);</w:t>
            </w:r>
          </w:p>
          <w:p>
            <w:pPr>
              <w:pStyle w:val="63"/>
              <w:overflowPunct w:val="0"/>
              <w:autoSpaceDE w:val="0"/>
              <w:autoSpaceDN w:val="0"/>
              <w:adjustRightInd w:val="0"/>
              <w:spacing w:before="0" w:beforeAutospacing="0" w:after="180" w:afterAutospacing="0"/>
              <w:ind w:left="851" w:hanging="284"/>
              <w:jc w:val="both"/>
              <w:rPr>
                <w:rFonts w:eastAsia="等线"/>
                <w:sz w:val="22"/>
                <w:szCs w:val="22"/>
                <w:lang w:val="en-US" w:eastAsia="zh-CN" w:bidi="ar"/>
              </w:rPr>
            </w:pPr>
          </w:p>
          <w:p>
            <w:pPr>
              <w:pStyle w:val="63"/>
              <w:overflowPunct w:val="0"/>
              <w:autoSpaceDE w:val="0"/>
              <w:autoSpaceDN w:val="0"/>
              <w:adjustRightInd w:val="0"/>
              <w:spacing w:before="0" w:beforeAutospacing="0" w:after="180" w:afterAutospacing="0"/>
              <w:ind w:left="568" w:hanging="284"/>
              <w:jc w:val="both"/>
              <w:rPr>
                <w:sz w:val="22"/>
                <w:szCs w:val="22"/>
                <w:lang w:eastAsia="en-GB"/>
              </w:rPr>
            </w:pPr>
            <w:r>
              <w:rPr>
                <w:rFonts w:eastAsia="等线"/>
                <w:sz w:val="22"/>
                <w:szCs w:val="22"/>
                <w:lang w:val="en-US" w:eastAsia="zh-CN" w:bidi="ar"/>
              </w:rPr>
              <w:t>Specify the enhancements for XR Awareness (RAN2, RAN3): TBD (detailed objectives will be further clarified at RAN#99 based on the conclusions of TR38.835, and work to be started only after RAN#99)</w:t>
            </w:r>
          </w:p>
        </w:tc>
      </w:tr>
    </w:tbl>
    <w:p>
      <w:pPr>
        <w:rPr>
          <w:rFonts w:ascii="Times New Roman" w:hAnsi="Times New Roman" w:cs="Times New Roman"/>
          <w:szCs w:val="20"/>
          <w:highlight w:val="green"/>
          <w:lang w:eastAsia="zh-CN"/>
        </w:rPr>
      </w:pPr>
    </w:p>
    <w:p>
      <w:pPr>
        <w:rPr>
          <w:rFonts w:ascii="Times New Roman" w:hAnsi="Times New Roman" w:cs="Times New Roman"/>
          <w:szCs w:val="20"/>
          <w:lang w:eastAsia="zh-CN"/>
        </w:rPr>
      </w:pPr>
      <w:r>
        <w:rPr>
          <w:rFonts w:ascii="Times New Roman" w:hAnsi="Times New Roman" w:cs="Times New Roman"/>
          <w:szCs w:val="20"/>
          <w:lang w:eastAsia="zh-CN"/>
        </w:rPr>
        <w:t xml:space="preserve">In last RAN1 meeting [2], several issues for XR specific capacity have been discussed and the following agreements were made: </w:t>
      </w:r>
    </w:p>
    <w:p>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pPr>
        <w:rPr>
          <w:rFonts w:ascii="Times New Roman" w:hAnsi="Times New Roman" w:cs="Times New Roman"/>
          <w:color w:val="000000"/>
          <w:szCs w:val="20"/>
          <w:lang w:eastAsia="zh-CN"/>
        </w:rPr>
      </w:pPr>
      <w:r>
        <w:rPr>
          <w:rFonts w:ascii="Times New Roman" w:hAnsi="Times New Roman" w:cs="Times New Roman"/>
          <w:color w:val="000000"/>
          <w:szCs w:val="20"/>
          <w:lang w:eastAsia="zh-CN"/>
        </w:rPr>
        <w:t>For time domain resource allocation for multi-PUSCH CGs, support</w:t>
      </w:r>
    </w:p>
    <w:p>
      <w:pPr>
        <w:pStyle w:val="83"/>
        <w:numPr>
          <w:ilvl w:val="0"/>
          <w:numId w:val="16"/>
        </w:numPr>
        <w:spacing w:after="0" w:line="240" w:lineRule="auto"/>
        <w:contextualSpacing w:val="0"/>
        <w:rPr>
          <w:rFonts w:ascii="Times New Roman" w:hAnsi="Times New Roman" w:cs="Times New Roman"/>
          <w:color w:val="000000"/>
          <w:szCs w:val="20"/>
          <w:lang w:eastAsia="ja-JP"/>
        </w:rPr>
      </w:pPr>
      <w:r>
        <w:rPr>
          <w:rFonts w:ascii="Times New Roman" w:hAnsi="Times New Roman" w:cs="Times New Roman"/>
          <w:color w:val="000000"/>
          <w:szCs w:val="20"/>
          <w:lang w:eastAsia="ja-JP"/>
        </w:rPr>
        <w:t>For TDRA determination (based on NR-U framework)</w:t>
      </w:r>
    </w:p>
    <w:p>
      <w:pPr>
        <w:pStyle w:val="83"/>
        <w:numPr>
          <w:ilvl w:val="1"/>
          <w:numId w:val="16"/>
        </w:numPr>
        <w:spacing w:after="0" w:line="240" w:lineRule="auto"/>
        <w:contextualSpacing w:val="0"/>
        <w:rPr>
          <w:rFonts w:ascii="Times New Roman" w:hAnsi="Times New Roman" w:cs="Times New Roman"/>
          <w:color w:val="000000"/>
          <w:szCs w:val="20"/>
          <w:lang w:eastAsia="ja-JP"/>
        </w:rPr>
      </w:pPr>
      <w:r>
        <w:rPr>
          <w:rFonts w:ascii="Times New Roman" w:hAnsi="Times New Roman" w:cs="Times New Roman"/>
          <w:color w:val="000000"/>
          <w:szCs w:val="20"/>
        </w:rPr>
        <w:t xml:space="preserve">For Type-1, follow the rules </w:t>
      </w:r>
      <w:r>
        <w:rPr>
          <w:rFonts w:ascii="Times New Roman" w:hAnsi="Times New Roman" w:cs="Times New Roman"/>
          <w:color w:val="000000"/>
          <w:szCs w:val="20"/>
          <w:lang w:eastAsia="zh-CN"/>
        </w:rPr>
        <w:t>for DCI format 0_0 on UE specific search space, as defined in Clause 6.1.2.1.1 of TS 38.214.</w:t>
      </w:r>
    </w:p>
    <w:p>
      <w:pPr>
        <w:pStyle w:val="83"/>
        <w:numPr>
          <w:ilvl w:val="2"/>
          <w:numId w:val="16"/>
        </w:numPr>
        <w:spacing w:after="0" w:line="240" w:lineRule="auto"/>
        <w:contextualSpacing w:val="0"/>
        <w:rPr>
          <w:rFonts w:ascii="Times New Roman" w:hAnsi="Times New Roman" w:cs="Times New Roman"/>
          <w:color w:val="000000"/>
          <w:szCs w:val="20"/>
          <w:lang w:eastAsia="ja-JP"/>
        </w:rPr>
      </w:pPr>
      <w:r>
        <w:rPr>
          <w:rFonts w:ascii="Times New Roman" w:hAnsi="Times New Roman" w:cs="Times New Roman"/>
          <w:color w:val="000000"/>
          <w:szCs w:val="20"/>
        </w:rPr>
        <w:t>Note: To determine the configuration of TDRA, PUSCH repetition type A is assumed according to description in 6.1.2.3 in 38.214 for Type-1.</w:t>
      </w:r>
    </w:p>
    <w:p>
      <w:pPr>
        <w:pStyle w:val="83"/>
        <w:numPr>
          <w:ilvl w:val="3"/>
          <w:numId w:val="16"/>
        </w:numPr>
        <w:spacing w:after="0" w:line="240" w:lineRule="auto"/>
        <w:contextualSpacing w:val="0"/>
        <w:rPr>
          <w:rFonts w:ascii="Times New Roman" w:hAnsi="Times New Roman" w:cs="Times New Roman"/>
          <w:color w:val="000000"/>
          <w:szCs w:val="20"/>
          <w:lang w:eastAsia="ja-JP"/>
        </w:rPr>
      </w:pPr>
      <w:r>
        <w:rPr>
          <w:rFonts w:ascii="Times New Roman" w:hAnsi="Times New Roman" w:cs="Times New Roman"/>
          <w:color w:val="000000"/>
          <w:szCs w:val="20"/>
        </w:rPr>
        <w:t>It is still an open issue whether repetition is supported. If it is decided repetition is not supported, it implies the corresponding repetition factor for is one.</w:t>
      </w:r>
    </w:p>
    <w:p>
      <w:pPr>
        <w:pStyle w:val="83"/>
        <w:numPr>
          <w:ilvl w:val="1"/>
          <w:numId w:val="16"/>
        </w:numPr>
        <w:spacing w:after="0" w:line="240" w:lineRule="auto"/>
        <w:contextualSpacing w:val="0"/>
        <w:rPr>
          <w:rFonts w:ascii="Times New Roman" w:hAnsi="Times New Roman" w:cs="Times New Roman"/>
          <w:color w:val="000000"/>
          <w:szCs w:val="20"/>
          <w:lang w:eastAsia="ja-JP"/>
        </w:rPr>
      </w:pPr>
      <w:r>
        <w:rPr>
          <w:rFonts w:ascii="Times New Roman" w:hAnsi="Times New Roman" w:cs="Times New Roman"/>
          <w:color w:val="000000"/>
          <w:szCs w:val="20"/>
        </w:rPr>
        <w:t>For Type-2, the TDRA table is determined by the TDRA table associated with activation DCI, as defined in Clause 6.1.2.1 of TS 38.214.</w:t>
      </w:r>
    </w:p>
    <w:p>
      <w:pPr>
        <w:pStyle w:val="83"/>
        <w:numPr>
          <w:ilvl w:val="2"/>
          <w:numId w:val="16"/>
        </w:numPr>
        <w:spacing w:after="0" w:line="240" w:lineRule="auto"/>
        <w:contextualSpacing w:val="0"/>
        <w:rPr>
          <w:rFonts w:ascii="Times New Roman" w:hAnsi="Times New Roman" w:cs="Times New Roman"/>
          <w:color w:val="000000"/>
          <w:szCs w:val="20"/>
          <w:lang w:eastAsia="ja-JP"/>
        </w:rPr>
      </w:pPr>
      <w:r>
        <w:rPr>
          <w:rFonts w:ascii="Times New Roman" w:hAnsi="Times New Roman" w:cs="Times New Roman"/>
          <w:color w:val="000000"/>
          <w:szCs w:val="20"/>
        </w:rPr>
        <w:t xml:space="preserve">Note: The DCI format for activation DCI with pusch-RepTypeA is applicable. </w:t>
      </w:r>
    </w:p>
    <w:p>
      <w:pPr>
        <w:pStyle w:val="83"/>
        <w:numPr>
          <w:ilvl w:val="3"/>
          <w:numId w:val="16"/>
        </w:numPr>
        <w:spacing w:after="0" w:line="240" w:lineRule="auto"/>
        <w:contextualSpacing w:val="0"/>
        <w:rPr>
          <w:rFonts w:ascii="Times New Roman" w:hAnsi="Times New Roman" w:cs="Times New Roman"/>
          <w:color w:val="000000"/>
          <w:szCs w:val="20"/>
          <w:lang w:eastAsia="ja-JP"/>
        </w:rPr>
      </w:pPr>
      <w:r>
        <w:rPr>
          <w:rFonts w:ascii="Times New Roman" w:hAnsi="Times New Roman" w:cs="Times New Roman"/>
          <w:color w:val="000000"/>
          <w:szCs w:val="20"/>
        </w:rPr>
        <w:t>It is still an open issue whether repetition is supported. If it is decided repetition is not supported, it implies the corresponding repetition factor for is one.</w:t>
      </w:r>
    </w:p>
    <w:p>
      <w:pPr>
        <w:pStyle w:val="83"/>
        <w:numPr>
          <w:ilvl w:val="0"/>
          <w:numId w:val="16"/>
        </w:numPr>
        <w:spacing w:after="0" w:line="240" w:lineRule="auto"/>
        <w:contextualSpacing w:val="0"/>
        <w:rPr>
          <w:rFonts w:ascii="Times New Roman" w:hAnsi="Times New Roman" w:cs="Times New Roman"/>
          <w:color w:val="000000"/>
          <w:szCs w:val="20"/>
          <w:lang w:eastAsia="ja-JP"/>
        </w:rPr>
      </w:pPr>
      <w:r>
        <w:rPr>
          <w:rFonts w:ascii="Times New Roman" w:hAnsi="Times New Roman" w:cs="Times New Roman"/>
          <w:color w:val="000000"/>
          <w:szCs w:val="20"/>
          <w:lang w:eastAsia="ja-JP"/>
        </w:rPr>
        <w:t>N is configured by higher layers</w:t>
      </w:r>
    </w:p>
    <w:p>
      <w:pPr>
        <w:pStyle w:val="83"/>
        <w:numPr>
          <w:ilvl w:val="0"/>
          <w:numId w:val="16"/>
        </w:numPr>
        <w:spacing w:after="0" w:line="240" w:lineRule="auto"/>
        <w:contextualSpacing w:val="0"/>
        <w:rPr>
          <w:rFonts w:ascii="Times New Roman" w:hAnsi="Times New Roman" w:cs="Times New Roman"/>
          <w:color w:val="000000"/>
          <w:szCs w:val="20"/>
          <w:lang w:eastAsia="ja-JP"/>
        </w:rPr>
      </w:pPr>
      <w:r>
        <w:rPr>
          <w:rFonts w:ascii="Times New Roman" w:hAnsi="Times New Roman" w:cs="Times New Roman"/>
          <w:color w:val="000000"/>
          <w:szCs w:val="20"/>
          <w:lang w:eastAsia="ja-JP"/>
        </w:rPr>
        <w:t>A single SLIV is determined from TDRA.</w:t>
      </w:r>
    </w:p>
    <w:p>
      <w:pPr>
        <w:pStyle w:val="83"/>
        <w:numPr>
          <w:ilvl w:val="1"/>
          <w:numId w:val="16"/>
        </w:numPr>
        <w:spacing w:after="0" w:line="240" w:lineRule="auto"/>
        <w:contextualSpacing w:val="0"/>
        <w:rPr>
          <w:rFonts w:ascii="Times New Roman" w:hAnsi="Times New Roman" w:cs="Times New Roman"/>
          <w:color w:val="000000"/>
          <w:szCs w:val="20"/>
          <w:lang w:eastAsia="ja-JP"/>
        </w:rPr>
      </w:pPr>
      <w:r>
        <w:rPr>
          <w:rFonts w:ascii="Times New Roman" w:hAnsi="Times New Roman" w:cs="Times New Roman"/>
          <w:color w:val="000000"/>
          <w:szCs w:val="20"/>
          <w:lang w:eastAsia="ja-JP"/>
        </w:rPr>
        <w:t>The SLIV used for 1</w:t>
      </w:r>
      <w:r>
        <w:rPr>
          <w:rFonts w:ascii="Times New Roman" w:hAnsi="Times New Roman" w:cs="Times New Roman"/>
          <w:color w:val="000000"/>
          <w:szCs w:val="20"/>
          <w:vertAlign w:val="superscript"/>
          <w:lang w:eastAsia="ja-JP"/>
        </w:rPr>
        <w:t>st</w:t>
      </w:r>
      <w:r>
        <w:rPr>
          <w:rFonts w:ascii="Times New Roman" w:hAnsi="Times New Roman" w:cs="Times New Roman"/>
          <w:color w:val="000000"/>
          <w:szCs w:val="20"/>
          <w:lang w:eastAsia="ja-JP"/>
        </w:rPr>
        <w:t xml:space="preserve"> PUSCH per CG period.</w:t>
      </w:r>
    </w:p>
    <w:p>
      <w:pPr>
        <w:pStyle w:val="83"/>
        <w:numPr>
          <w:ilvl w:val="0"/>
          <w:numId w:val="16"/>
        </w:numPr>
        <w:spacing w:after="0" w:line="240" w:lineRule="auto"/>
        <w:contextualSpacing w:val="0"/>
        <w:rPr>
          <w:rFonts w:ascii="Times New Roman" w:hAnsi="Times New Roman" w:cs="Times New Roman"/>
          <w:color w:val="000000"/>
          <w:szCs w:val="20"/>
          <w:lang w:eastAsia="ja-JP"/>
        </w:rPr>
      </w:pPr>
      <w:r>
        <w:rPr>
          <w:rFonts w:ascii="Times New Roman" w:hAnsi="Times New Roman" w:cs="Times New Roman"/>
          <w:color w:val="000000"/>
          <w:szCs w:val="20"/>
          <w:lang w:eastAsia="ja-JP"/>
        </w:rPr>
        <w:t>PUSCH is used in each of N consecutive slots per CG period</w:t>
      </w:r>
    </w:p>
    <w:p>
      <w:pPr>
        <w:pStyle w:val="83"/>
        <w:numPr>
          <w:ilvl w:val="0"/>
          <w:numId w:val="16"/>
        </w:numPr>
        <w:spacing w:after="0" w:line="240" w:lineRule="auto"/>
        <w:contextualSpacing w:val="0"/>
        <w:rPr>
          <w:rFonts w:ascii="Times New Roman" w:hAnsi="Times New Roman" w:cs="Times New Roman"/>
          <w:color w:val="000000"/>
          <w:szCs w:val="20"/>
          <w:lang w:eastAsia="ja-JP"/>
        </w:rPr>
      </w:pPr>
      <w:r>
        <w:rPr>
          <w:rFonts w:ascii="Times New Roman" w:hAnsi="Times New Roman" w:cs="Times New Roman"/>
          <w:color w:val="000000"/>
          <w:szCs w:val="20"/>
          <w:lang w:eastAsia="ja-JP"/>
        </w:rPr>
        <w:t xml:space="preserve">Note: N is configured independently from </w:t>
      </w:r>
      <w:r>
        <w:rPr>
          <w:rFonts w:ascii="Times New Roman" w:hAnsi="Times New Roman" w:cs="Times New Roman"/>
          <w:i/>
          <w:iCs/>
          <w:color w:val="000000"/>
          <w:szCs w:val="20"/>
          <w:lang w:eastAsia="zh-CN"/>
        </w:rPr>
        <w:t xml:space="preserve">cg-nrofSlots-r16 </w:t>
      </w:r>
      <w:r>
        <w:rPr>
          <w:rFonts w:ascii="Times New Roman" w:hAnsi="Times New Roman" w:cs="Times New Roman"/>
          <w:color w:val="000000"/>
          <w:szCs w:val="20"/>
          <w:lang w:eastAsia="zh-CN"/>
        </w:rPr>
        <w:t>and</w:t>
      </w:r>
      <w:r>
        <w:rPr>
          <w:rFonts w:ascii="Times New Roman" w:hAnsi="Times New Roman" w:cs="Times New Roman"/>
          <w:i/>
          <w:iCs/>
          <w:color w:val="000000"/>
          <w:szCs w:val="20"/>
          <w:lang w:eastAsia="zh-CN"/>
        </w:rPr>
        <w:t xml:space="preserve"> cg-nrofPUSCH-InSlot-r16, </w:t>
      </w:r>
      <w:r>
        <w:rPr>
          <w:rFonts w:ascii="Times New Roman" w:hAnsi="Times New Roman" w:cs="Times New Roman"/>
          <w:color w:val="000000"/>
          <w:szCs w:val="20"/>
          <w:lang w:eastAsia="zh-CN"/>
        </w:rPr>
        <w:t>respectively</w:t>
      </w:r>
      <w:r>
        <w:rPr>
          <w:rFonts w:ascii="Times New Roman" w:hAnsi="Times New Roman" w:cs="Times New Roman"/>
          <w:i/>
          <w:iCs/>
          <w:color w:val="000000"/>
          <w:szCs w:val="20"/>
          <w:lang w:eastAsia="zh-CN"/>
        </w:rPr>
        <w:t xml:space="preserve">. </w:t>
      </w:r>
      <w:r>
        <w:rPr>
          <w:rFonts w:ascii="Times New Roman" w:hAnsi="Times New Roman" w:cs="Times New Roman"/>
          <w:color w:val="000000"/>
          <w:szCs w:val="20"/>
          <w:lang w:eastAsia="zh-CN"/>
        </w:rPr>
        <w:t xml:space="preserve">N configuration is independent from </w:t>
      </w:r>
      <w:r>
        <w:rPr>
          <w:rFonts w:ascii="Times New Roman" w:hAnsi="Times New Roman" w:cs="Times New Roman"/>
          <w:i/>
          <w:iCs/>
          <w:color w:val="000000"/>
          <w:szCs w:val="20"/>
          <w:lang w:eastAsia="zh-CN"/>
        </w:rPr>
        <w:t>cgRetransmissionTimer</w:t>
      </w:r>
      <w:r>
        <w:rPr>
          <w:rFonts w:ascii="Times New Roman" w:hAnsi="Times New Roman" w:cs="Times New Roman"/>
          <w:color w:val="000000"/>
          <w:szCs w:val="20"/>
          <w:lang w:eastAsia="zh-CN"/>
        </w:rPr>
        <w:t xml:space="preserve"> configuration.</w:t>
      </w:r>
    </w:p>
    <w:p>
      <w:pPr>
        <w:pStyle w:val="83"/>
        <w:numPr>
          <w:ilvl w:val="0"/>
          <w:numId w:val="16"/>
        </w:numPr>
        <w:spacing w:after="0" w:line="240" w:lineRule="auto"/>
        <w:contextualSpacing w:val="0"/>
        <w:rPr>
          <w:rFonts w:ascii="Times New Roman" w:hAnsi="Times New Roman" w:cs="Times New Roman"/>
          <w:color w:val="000000"/>
          <w:szCs w:val="20"/>
        </w:rPr>
      </w:pPr>
      <w:r>
        <w:rPr>
          <w:rFonts w:ascii="Times New Roman" w:hAnsi="Times New Roman" w:cs="Times New Roman"/>
          <w:color w:val="000000"/>
          <w:szCs w:val="20"/>
        </w:rPr>
        <w:t>To determine corresponding slots for CG PUSCHs in a period of a multi-PUSCH CG configuration:</w:t>
      </w:r>
    </w:p>
    <w:p>
      <w:pPr>
        <w:pStyle w:val="83"/>
        <w:numPr>
          <w:ilvl w:val="1"/>
          <w:numId w:val="16"/>
        </w:numPr>
        <w:spacing w:after="0" w:line="240" w:lineRule="auto"/>
        <w:contextualSpacing w:val="0"/>
        <w:rPr>
          <w:rFonts w:ascii="Times New Roman" w:hAnsi="Times New Roman" w:cs="Times New Roman"/>
          <w:color w:val="000000"/>
          <w:szCs w:val="20"/>
        </w:rPr>
      </w:pPr>
      <w:r>
        <w:rPr>
          <w:rFonts w:ascii="Times New Roman" w:hAnsi="Times New Roman" w:cs="Times New Roman"/>
          <w:color w:val="000000"/>
          <w:szCs w:val="20"/>
        </w:rPr>
        <w:t>For the first PUSCH in the period, follow the legacy procedures.</w:t>
      </w:r>
    </w:p>
    <w:p>
      <w:pPr>
        <w:pStyle w:val="83"/>
        <w:numPr>
          <w:ilvl w:val="1"/>
          <w:numId w:val="16"/>
        </w:numPr>
        <w:spacing w:after="0" w:line="240" w:lineRule="auto"/>
        <w:contextualSpacing w:val="0"/>
        <w:rPr>
          <w:rFonts w:ascii="Times New Roman" w:hAnsi="Times New Roman" w:cs="Times New Roman"/>
          <w:color w:val="000000"/>
          <w:szCs w:val="20"/>
        </w:rPr>
      </w:pPr>
      <w:r>
        <w:rPr>
          <w:rFonts w:ascii="Times New Roman" w:hAnsi="Times New Roman" w:cs="Times New Roman"/>
          <w:color w:val="000000"/>
          <w:szCs w:val="20"/>
        </w:rPr>
        <w:t>For remaining PUSCHs in the period</w:t>
      </w:r>
    </w:p>
    <w:p>
      <w:pPr>
        <w:pStyle w:val="83"/>
        <w:numPr>
          <w:ilvl w:val="2"/>
          <w:numId w:val="16"/>
        </w:numPr>
        <w:spacing w:after="0" w:line="240" w:lineRule="auto"/>
        <w:contextualSpacing w:val="0"/>
        <w:rPr>
          <w:rFonts w:ascii="Times New Roman" w:hAnsi="Times New Roman" w:cs="Times New Roman"/>
          <w:color w:val="000000"/>
          <w:szCs w:val="20"/>
          <w:lang w:eastAsia="ja-JP"/>
        </w:rPr>
      </w:pPr>
      <w:r>
        <w:rPr>
          <w:rFonts w:ascii="Times New Roman" w:hAnsi="Times New Roman" w:cs="Times New Roman"/>
          <w:color w:val="000000"/>
          <w:szCs w:val="20"/>
          <w:lang w:eastAsia="ja-JP"/>
        </w:rPr>
        <w:t xml:space="preserve">ForType-1 and Type-2, reuse the corresponding procedures for NR-U by applying the RRC parameters N </w:t>
      </w:r>
      <w:r>
        <w:rPr>
          <w:rFonts w:ascii="Times New Roman" w:hAnsi="Times New Roman" w:cs="Times New Roman"/>
          <w:strike/>
          <w:color w:val="000000"/>
          <w:szCs w:val="20"/>
          <w:lang w:eastAsia="ja-JP"/>
        </w:rPr>
        <w:t>and M</w:t>
      </w:r>
      <w:r>
        <w:rPr>
          <w:rFonts w:ascii="Times New Roman" w:hAnsi="Times New Roman" w:cs="Times New Roman"/>
          <w:color w:val="000000"/>
          <w:szCs w:val="20"/>
          <w:lang w:eastAsia="ja-JP"/>
        </w:rPr>
        <w:t>, instead</w:t>
      </w:r>
      <w:r>
        <w:rPr>
          <w:rFonts w:ascii="Times New Roman" w:hAnsi="Times New Roman" w:cs="Times New Roman"/>
          <w:color w:val="000000"/>
          <w:szCs w:val="20"/>
          <w:lang w:eastAsia="zh-CN"/>
        </w:rPr>
        <w:t xml:space="preserve"> of</w:t>
      </w:r>
      <w:r>
        <w:rPr>
          <w:rFonts w:ascii="Times New Roman" w:hAnsi="Times New Roman" w:cs="Times New Roman"/>
          <w:i/>
          <w:iCs/>
          <w:color w:val="000000"/>
          <w:szCs w:val="20"/>
          <w:lang w:eastAsia="zh-CN"/>
        </w:rPr>
        <w:t xml:space="preserve"> cg-nrofSlots-r16 </w:t>
      </w:r>
      <w:r>
        <w:rPr>
          <w:rFonts w:ascii="Times New Roman" w:hAnsi="Times New Roman" w:cs="Times New Roman"/>
          <w:color w:val="000000"/>
          <w:szCs w:val="20"/>
          <w:lang w:eastAsia="zh-CN"/>
        </w:rPr>
        <w:t>and</w:t>
      </w:r>
      <w:r>
        <w:rPr>
          <w:rFonts w:ascii="Times New Roman" w:hAnsi="Times New Roman" w:cs="Times New Roman"/>
          <w:i/>
          <w:iCs/>
          <w:color w:val="000000"/>
          <w:szCs w:val="20"/>
          <w:lang w:eastAsia="zh-CN"/>
        </w:rPr>
        <w:t xml:space="preserve"> cg-nrofPUSCH-InSlot-r16</w:t>
      </w:r>
      <w:r>
        <w:rPr>
          <w:rFonts w:ascii="Times New Roman" w:hAnsi="Times New Roman" w:cs="Times New Roman"/>
          <w:color w:val="000000"/>
          <w:szCs w:val="20"/>
          <w:lang w:eastAsia="zh-CN"/>
        </w:rPr>
        <w:t>, respectively.</w:t>
      </w:r>
    </w:p>
    <w:p>
      <w:pPr>
        <w:rPr>
          <w:rFonts w:ascii="Times New Roman" w:hAnsi="Times New Roman" w:cs="Times New Roman"/>
          <w:szCs w:val="20"/>
          <w:lang w:eastAsia="zh-CN"/>
        </w:rPr>
      </w:pPr>
    </w:p>
    <w:p>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pPr>
        <w:rPr>
          <w:rFonts w:ascii="Times New Roman" w:hAnsi="Times New Roman" w:cs="Times New Roman"/>
          <w:szCs w:val="20"/>
          <w:lang w:eastAsia="zh-CN"/>
        </w:rPr>
      </w:pPr>
      <w:r>
        <w:rPr>
          <w:rFonts w:ascii="Times New Roman" w:hAnsi="Times New Roman" w:cs="Times New Roman"/>
          <w:szCs w:val="20"/>
          <w:lang w:eastAsia="zh-CN"/>
        </w:rPr>
        <w:t>For time domain resource allocation for multi-PUSCH CGs, there is no consensus for further enhancement for operation on TDD</w:t>
      </w:r>
    </w:p>
    <w:p>
      <w:pPr>
        <w:rPr>
          <w:rFonts w:ascii="Times New Roman" w:hAnsi="Times New Roman" w:cs="Times New Roman"/>
          <w:szCs w:val="20"/>
          <w:lang w:eastAsia="zh-CN"/>
        </w:rPr>
      </w:pPr>
    </w:p>
    <w:p>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pPr>
        <w:rPr>
          <w:rFonts w:ascii="Times New Roman" w:hAnsi="Times New Roman" w:cs="Times New Roman"/>
          <w:szCs w:val="20"/>
          <w:lang w:eastAsia="ja-JP"/>
        </w:rPr>
      </w:pPr>
      <w:r>
        <w:rPr>
          <w:rFonts w:ascii="Times New Roman" w:hAnsi="Times New Roman" w:cs="Times New Roman"/>
          <w:szCs w:val="20"/>
          <w:lang w:eastAsia="ja-JP"/>
        </w:rPr>
        <w:t>With respect to the agreement on HARQ process ID determination for multi-PUSCH Cg in RAN1#112bis-e, support the following:</w:t>
      </w:r>
    </w:p>
    <w:p>
      <w:pPr>
        <w:pStyle w:val="83"/>
        <w:numPr>
          <w:ilvl w:val="0"/>
          <w:numId w:val="17"/>
        </w:numPr>
        <w:spacing w:after="0" w:line="240" w:lineRule="auto"/>
        <w:contextualSpacing w:val="0"/>
        <w:rPr>
          <w:rFonts w:ascii="Times New Roman" w:hAnsi="Times New Roman" w:cs="Times New Roman"/>
          <w:szCs w:val="20"/>
          <w:lang w:eastAsia="ja-JP"/>
        </w:rPr>
      </w:pPr>
      <w:r>
        <w:rPr>
          <w:rFonts w:ascii="Times New Roman" w:hAnsi="Times New Roman" w:cs="Times New Roman"/>
          <w:szCs w:val="20"/>
          <w:lang w:eastAsia="ja-JP"/>
        </w:rPr>
        <w:t>Y=1</w:t>
      </w:r>
    </w:p>
    <w:p>
      <w:pPr>
        <w:pStyle w:val="83"/>
        <w:numPr>
          <w:ilvl w:val="0"/>
          <w:numId w:val="17"/>
        </w:numPr>
        <w:spacing w:after="0" w:line="240" w:lineRule="auto"/>
        <w:contextualSpacing w:val="0"/>
        <w:rPr>
          <w:rFonts w:ascii="Times New Roman" w:hAnsi="Times New Roman" w:cs="Times New Roman"/>
          <w:szCs w:val="20"/>
          <w:lang w:eastAsia="ja-JP"/>
        </w:rPr>
      </w:pPr>
      <w:r>
        <w:rPr>
          <w:rFonts w:ascii="Times New Roman" w:hAnsi="Times New Roman" w:cs="Times New Roman"/>
          <w:szCs w:val="20"/>
          <w:lang w:eastAsia="ja-JP"/>
        </w:rPr>
        <w:t xml:space="preserve">Offset 1=0 </w:t>
      </w:r>
      <w:r>
        <w:rPr>
          <w:rFonts w:ascii="Times New Roman" w:hAnsi="Times New Roman" w:cs="Times New Roman"/>
          <w:color w:val="FF0000"/>
          <w:szCs w:val="20"/>
          <w:lang w:eastAsia="ja-JP"/>
        </w:rPr>
        <w:t>(i.e., remove Offset 1)</w:t>
      </w:r>
    </w:p>
    <w:p>
      <w:pPr>
        <w:pStyle w:val="83"/>
        <w:numPr>
          <w:ilvl w:val="0"/>
          <w:numId w:val="17"/>
        </w:numPr>
        <w:spacing w:after="0" w:line="240" w:lineRule="auto"/>
        <w:contextualSpacing w:val="0"/>
        <w:rPr>
          <w:rFonts w:ascii="Times New Roman" w:hAnsi="Times New Roman" w:cs="Times New Roman"/>
          <w:szCs w:val="20"/>
          <w:lang w:eastAsia="ja-JP"/>
        </w:rPr>
      </w:pPr>
      <w:r>
        <w:rPr>
          <w:rFonts w:ascii="Times New Roman" w:hAnsi="Times New Roman" w:cs="Times New Roman"/>
          <w:szCs w:val="20"/>
          <w:lang w:eastAsia="ja-JP"/>
        </w:rPr>
        <w:t xml:space="preserve">Offset 2=0 </w:t>
      </w:r>
      <w:r>
        <w:rPr>
          <w:rFonts w:ascii="Times New Roman" w:hAnsi="Times New Roman" w:cs="Times New Roman"/>
          <w:color w:val="FF0000"/>
          <w:szCs w:val="20"/>
          <w:lang w:eastAsia="ja-JP"/>
        </w:rPr>
        <w:t>(i.e., remove Offset 2)</w:t>
      </w:r>
    </w:p>
    <w:p>
      <w:pPr>
        <w:rPr>
          <w:rFonts w:ascii="Times New Roman" w:hAnsi="Times New Roman" w:cs="Times New Roman"/>
          <w:szCs w:val="20"/>
          <w:lang w:eastAsia="zh-CN"/>
        </w:rPr>
      </w:pPr>
    </w:p>
    <w:p>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pPr>
        <w:numPr>
          <w:ilvl w:val="0"/>
          <w:numId w:val="18"/>
        </w:numPr>
        <w:spacing w:after="0" w:line="240" w:lineRule="auto"/>
        <w:rPr>
          <w:rFonts w:ascii="Times New Roman" w:hAnsi="Times New Roman" w:cs="Times New Roman"/>
          <w:szCs w:val="20"/>
        </w:rPr>
      </w:pPr>
      <w:r>
        <w:rPr>
          <w:rFonts w:ascii="Times New Roman" w:hAnsi="Times New Roman" w:cs="Times New Roman"/>
          <w:szCs w:val="20"/>
        </w:rPr>
        <w:t xml:space="preserve">When a CG PUSCH occasion is indicated as “unused”, the UE is not allowed to transmit CG PUSCH on that CG PUSCH occasion. </w:t>
      </w:r>
    </w:p>
    <w:p>
      <w:pPr>
        <w:numPr>
          <w:ilvl w:val="0"/>
          <w:numId w:val="18"/>
        </w:numPr>
        <w:spacing w:after="0" w:line="240" w:lineRule="auto"/>
        <w:rPr>
          <w:rFonts w:ascii="Times New Roman" w:hAnsi="Times New Roman" w:cs="Times New Roman"/>
          <w:szCs w:val="20"/>
        </w:rPr>
      </w:pPr>
      <w:r>
        <w:rPr>
          <w:rFonts w:ascii="Times New Roman" w:hAnsi="Times New Roman" w:cs="Times New Roman"/>
          <w:szCs w:val="20"/>
        </w:rPr>
        <w:t>For any other CG PUSCH occasion that is NOT indicated as “unused”, the UE is allowed to transmit or not to transmit CG PUSCH on that CG PUSCH occasion as per legacy specification.</w:t>
      </w:r>
    </w:p>
    <w:p>
      <w:pPr>
        <w:numPr>
          <w:ilvl w:val="1"/>
          <w:numId w:val="18"/>
        </w:numPr>
        <w:spacing w:after="0" w:line="240" w:lineRule="auto"/>
        <w:rPr>
          <w:rFonts w:ascii="Times New Roman" w:hAnsi="Times New Roman" w:cs="Times New Roman"/>
          <w:szCs w:val="20"/>
        </w:rPr>
      </w:pPr>
      <w:r>
        <w:rPr>
          <w:rFonts w:ascii="Times New Roman" w:hAnsi="Times New Roman" w:cs="Times New Roman"/>
          <w:szCs w:val="20"/>
        </w:rPr>
        <w:t>No RAN1 specification impact</w:t>
      </w:r>
    </w:p>
    <w:p>
      <w:pPr>
        <w:rPr>
          <w:rFonts w:ascii="Times New Roman" w:hAnsi="Times New Roman" w:cs="Times New Roman"/>
          <w:szCs w:val="18"/>
        </w:rPr>
      </w:pPr>
    </w:p>
    <w:p>
      <w:pPr>
        <w:rPr>
          <w:rFonts w:ascii="Times New Roman" w:hAnsi="Times New Roman" w:cs="Times New Roman"/>
          <w:b/>
          <w:bCs/>
          <w:szCs w:val="18"/>
          <w:highlight w:val="green"/>
        </w:rPr>
      </w:pPr>
      <w:r>
        <w:rPr>
          <w:rFonts w:ascii="Times New Roman" w:hAnsi="Times New Roman" w:cs="Times New Roman"/>
          <w:b/>
          <w:bCs/>
          <w:szCs w:val="18"/>
          <w:highlight w:val="green"/>
        </w:rPr>
        <w:t>Agreement</w:t>
      </w:r>
    </w:p>
    <w:p>
      <w:pPr>
        <w:rPr>
          <w:rFonts w:ascii="Times New Roman" w:hAnsi="Times New Roman" w:cs="Times New Roman"/>
          <w:lang w:eastAsia="zh-CN"/>
        </w:rPr>
      </w:pPr>
      <w:r>
        <w:rPr>
          <w:rFonts w:ascii="Times New Roman" w:hAnsi="Times New Roman" w:cs="Times New Roman"/>
          <w:szCs w:val="18"/>
        </w:rPr>
        <w:t>For determination of HARQ process Ids associated to PUSCHs in multi-PUSCHs CG assuming one TB per PUSCH:</w:t>
      </w:r>
    </w:p>
    <w:p>
      <w:pPr>
        <w:numPr>
          <w:ilvl w:val="0"/>
          <w:numId w:val="19"/>
        </w:numPr>
        <w:spacing w:after="0" w:line="240" w:lineRule="auto"/>
        <w:rPr>
          <w:rFonts w:ascii="Times New Roman" w:hAnsi="Times New Roman" w:cs="Times New Roman"/>
          <w:lang w:eastAsia="zh-CN"/>
        </w:rPr>
      </w:pPr>
      <w:r>
        <w:rPr>
          <w:rFonts w:ascii="Times New Roman" w:hAnsi="Times New Roman" w:cs="Times New Roman"/>
          <w:lang w:eastAsia="zh-CN"/>
        </w:rPr>
        <w:t>X is outside the floor operation</w:t>
      </w:r>
    </w:p>
    <w:p>
      <w:pPr>
        <w:numPr>
          <w:ilvl w:val="0"/>
          <w:numId w:val="19"/>
        </w:numPr>
        <w:spacing w:after="0" w:line="240" w:lineRule="auto"/>
        <w:rPr>
          <w:rFonts w:ascii="Times New Roman" w:hAnsi="Times New Roman" w:cs="Times New Roman"/>
          <w:lang w:eastAsia="zh-CN"/>
        </w:rPr>
      </w:pPr>
      <w:r>
        <w:rPr>
          <w:rFonts w:ascii="Times New Roman" w:hAnsi="Times New Roman" w:cs="Times New Roman"/>
          <w:lang w:eastAsia="zh-CN"/>
        </w:rPr>
        <w:t>X= the number of configured PUSCHs in the CG period</w:t>
      </w:r>
    </w:p>
    <w:p>
      <w:pPr>
        <w:rPr>
          <w:rFonts w:ascii="Times New Roman" w:hAnsi="Times New Roman" w:cs="Times New Roman"/>
          <w:lang w:eastAsia="zh-CN"/>
        </w:rPr>
      </w:pPr>
      <w:r>
        <w:rPr>
          <w:rFonts w:ascii="Times New Roman" w:hAnsi="Times New Roman" w:cs="Times New Roman"/>
          <w:lang w:eastAsia="zh-CN"/>
        </w:rPr>
        <w:t xml:space="preserve">Send an LS to RAN2 to inform this agreement. </w:t>
      </w:r>
    </w:p>
    <w:p>
      <w:pPr>
        <w:rPr>
          <w:rFonts w:ascii="Times New Roman" w:hAnsi="Times New Roman" w:cs="Times New Roman"/>
          <w:lang w:eastAsia="zh-CN"/>
        </w:rPr>
      </w:pPr>
    </w:p>
    <w:p>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pPr>
        <w:rPr>
          <w:rFonts w:ascii="Times New Roman" w:hAnsi="Times New Roman" w:cs="Times New Roman"/>
          <w:lang w:eastAsia="zh-CN"/>
        </w:rPr>
      </w:pPr>
      <w:r>
        <w:rPr>
          <w:rFonts w:ascii="Times New Roman" w:hAnsi="Times New Roman" w:cs="Times New Roman"/>
          <w:lang w:eastAsia="zh-CN"/>
        </w:rPr>
        <w:t>The following working assumption is confirmed</w:t>
      </w:r>
    </w:p>
    <w:p>
      <w:pPr>
        <w:pStyle w:val="83"/>
        <w:ind w:left="0"/>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highlight w:val="darkYellow"/>
        </w:rPr>
        <w:t>Working Assumption</w:t>
      </w:r>
      <w:r>
        <w:rPr>
          <w:rFonts w:ascii="Times New Roman" w:hAnsi="Times New Roman" w:cs="Times New Roman"/>
          <w:szCs w:val="20"/>
        </w:rPr>
        <w:t xml:space="preserve">) The HARQ process ID of the remaining configured/valid CG PUSCHs in the period is determined by incrementing the HARQ process ID of the preceding PUSCH in the period by one with module operation with </w:t>
      </w:r>
      <w:r>
        <w:rPr>
          <w:rFonts w:ascii="Times New Roman" w:hAnsi="Times New Roman" w:eastAsia="Times New Roman" w:cs="Times New Roman"/>
          <w:i/>
          <w:szCs w:val="20"/>
          <w:lang w:eastAsia="ko-KR"/>
        </w:rPr>
        <w:t>nrofHARQ-Processes</w:t>
      </w:r>
      <w:r>
        <w:rPr>
          <w:rFonts w:ascii="Times New Roman" w:hAnsi="Times New Roman" w:eastAsia="Times New Roman" w:cs="Times New Roman"/>
          <w:szCs w:val="20"/>
          <w:lang w:eastAsia="ko-KR"/>
        </w:rPr>
        <w:t xml:space="preserve"> or module operation with (</w:t>
      </w:r>
      <w:r>
        <w:rPr>
          <w:rFonts w:ascii="Times New Roman" w:hAnsi="Times New Roman" w:eastAsia="Times New Roman" w:cs="Times New Roman"/>
          <w:i/>
          <w:szCs w:val="20"/>
          <w:lang w:eastAsia="ko-KR"/>
        </w:rPr>
        <w:t>nrofHARQ-Processes</w:t>
      </w:r>
      <w:r>
        <w:rPr>
          <w:rFonts w:ascii="Times New Roman" w:hAnsi="Times New Roman" w:eastAsia="Times New Roman" w:cs="Times New Roman"/>
          <w:szCs w:val="20"/>
          <w:lang w:eastAsia="ko-KR"/>
        </w:rPr>
        <w:t xml:space="preserve"> + </w:t>
      </w:r>
      <w:r>
        <w:rPr>
          <w:rFonts w:ascii="Times New Roman" w:hAnsi="Times New Roman" w:eastAsia="Times New Roman" w:cs="Times New Roman"/>
          <w:i/>
          <w:szCs w:val="20"/>
          <w:lang w:eastAsia="ko-KR"/>
        </w:rPr>
        <w:t>harq-ProcID-Offset2</w:t>
      </w:r>
      <w:r>
        <w:rPr>
          <w:rFonts w:ascii="Times New Roman" w:hAnsi="Times New Roman" w:eastAsia="Times New Roman" w:cs="Times New Roman"/>
          <w:szCs w:val="20"/>
          <w:lang w:eastAsia="ko-KR"/>
        </w:rPr>
        <w:t>), whichever applicable.</w:t>
      </w:r>
    </w:p>
    <w:p>
      <w:pPr>
        <w:rPr>
          <w:rFonts w:ascii="Times New Roman" w:hAnsi="Times New Roman" w:cs="Times New Roman"/>
          <w:lang w:eastAsia="zh-CN"/>
        </w:rPr>
      </w:pPr>
    </w:p>
    <w:p>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pPr>
        <w:numPr>
          <w:ilvl w:val="0"/>
          <w:numId w:val="20"/>
        </w:numPr>
        <w:spacing w:after="0" w:line="240" w:lineRule="auto"/>
        <w:rPr>
          <w:rFonts w:ascii="Times New Roman" w:hAnsi="Times New Roman" w:cs="Times New Roman"/>
          <w:color w:val="000000"/>
          <w:szCs w:val="20"/>
        </w:rPr>
      </w:pPr>
      <w:r>
        <w:rPr>
          <w:rFonts w:ascii="Times New Roman" w:hAnsi="Times New Roman" w:cs="Times New Roman"/>
          <w:color w:val="000000"/>
          <w:szCs w:val="20"/>
        </w:rPr>
        <w:t>A CG PUSCH occasion indicated as “unused” earlier, is not allowed to be indicated as “NOT unused later”.</w:t>
      </w:r>
    </w:p>
    <w:p>
      <w:pPr>
        <w:numPr>
          <w:ilvl w:val="0"/>
          <w:numId w:val="20"/>
        </w:numPr>
        <w:spacing w:after="0" w:line="240" w:lineRule="auto"/>
        <w:rPr>
          <w:rFonts w:ascii="Times New Roman" w:hAnsi="Times New Roman" w:cs="Times New Roman"/>
          <w:color w:val="000000"/>
          <w:szCs w:val="20"/>
        </w:rPr>
      </w:pPr>
      <w:r>
        <w:rPr>
          <w:rFonts w:ascii="Times New Roman" w:hAnsi="Times New Roman" w:cs="Times New Roman"/>
          <w:color w:val="000000"/>
          <w:szCs w:val="20"/>
        </w:rPr>
        <w:t>A CG PUSCH occasion indicated as “NOT unused” earlier, can be indicated as “unused” later.</w:t>
      </w:r>
    </w:p>
    <w:p>
      <w:pPr>
        <w:numPr>
          <w:ilvl w:val="1"/>
          <w:numId w:val="20"/>
        </w:numPr>
        <w:spacing w:after="0" w:line="240" w:lineRule="auto"/>
        <w:rPr>
          <w:rFonts w:ascii="Times New Roman" w:hAnsi="Times New Roman" w:cs="Times New Roman"/>
          <w:color w:val="000000"/>
          <w:szCs w:val="20"/>
        </w:rPr>
      </w:pPr>
      <w:r>
        <w:rPr>
          <w:rFonts w:ascii="Times New Roman" w:hAnsi="Times New Roman" w:cs="Times New Roman"/>
          <w:color w:val="000000"/>
          <w:szCs w:val="20"/>
        </w:rPr>
        <w:t>FFS: Whether there is specification impact</w:t>
      </w:r>
    </w:p>
    <w:p>
      <w:pPr>
        <w:rPr>
          <w:rFonts w:ascii="Times New Roman" w:hAnsi="Times New Roman" w:cs="Times New Roman"/>
          <w:lang w:eastAsia="zh-CN"/>
        </w:rPr>
      </w:pPr>
    </w:p>
    <w:p>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pPr>
        <w:rPr>
          <w:rFonts w:ascii="Times New Roman" w:hAnsi="Times New Roman" w:cs="Times New Roman"/>
          <w:color w:val="000000"/>
          <w:szCs w:val="20"/>
        </w:rPr>
      </w:pPr>
      <w:r>
        <w:rPr>
          <w:rFonts w:ascii="Times New Roman" w:hAnsi="Times New Roman" w:cs="Times New Roman"/>
          <w:color w:val="000000"/>
          <w:szCs w:val="20"/>
        </w:rPr>
        <w:t>The UTO-UCI indication for a CG configuration is applicable to only valid CG PUSCH TOs, if any.</w:t>
      </w:r>
    </w:p>
    <w:p>
      <w:pPr>
        <w:pStyle w:val="83"/>
        <w:numPr>
          <w:ilvl w:val="0"/>
          <w:numId w:val="21"/>
        </w:numPr>
        <w:spacing w:after="0"/>
        <w:contextualSpacing w:val="0"/>
        <w:rPr>
          <w:rFonts w:ascii="Times New Roman" w:hAnsi="Times New Roman" w:cs="Times New Roman"/>
          <w:szCs w:val="20"/>
        </w:rPr>
      </w:pPr>
      <w:r>
        <w:rPr>
          <w:rFonts w:ascii="Times New Roman" w:hAnsi="Times New Roman" w:eastAsia="Times New Roman" w:cs="Times New Roman"/>
          <w:szCs w:val="20"/>
          <w:lang w:eastAsia="ko-KR"/>
        </w:rPr>
        <w:t xml:space="preserve">Note: A configured CG PUSCH is invalid if the CG PUSCH is dropped due to collision with DL symbol(s) indicated by </w:t>
      </w:r>
      <w:r>
        <w:rPr>
          <w:rFonts w:ascii="Times New Roman" w:hAnsi="Times New Roman" w:eastAsia="Times New Roman" w:cs="Times New Roman"/>
          <w:i/>
          <w:iCs/>
          <w:szCs w:val="20"/>
          <w:lang w:eastAsia="ko-KR"/>
        </w:rPr>
        <w:t>tdd-UL-DL-ConfigurationCommon</w:t>
      </w:r>
      <w:r>
        <w:rPr>
          <w:rFonts w:ascii="Times New Roman" w:hAnsi="Times New Roman" w:eastAsia="Times New Roman" w:cs="Times New Roman"/>
          <w:szCs w:val="20"/>
          <w:lang w:eastAsia="ko-KR"/>
        </w:rPr>
        <w:t xml:space="preserve"> or </w:t>
      </w:r>
      <w:r>
        <w:rPr>
          <w:rFonts w:ascii="Times New Roman" w:hAnsi="Times New Roman" w:eastAsia="Times New Roman" w:cs="Times New Roman"/>
          <w:i/>
          <w:iCs/>
          <w:szCs w:val="20"/>
          <w:lang w:eastAsia="ko-KR"/>
        </w:rPr>
        <w:t>tdd-UL-DL-ConfigurationDedicated or SSB</w:t>
      </w:r>
      <w:r>
        <w:rPr>
          <w:rFonts w:ascii="Times New Roman" w:hAnsi="Times New Roman" w:eastAsia="Times New Roman" w:cs="Times New Roman"/>
          <w:szCs w:val="20"/>
          <w:lang w:eastAsia="ko-KR"/>
        </w:rPr>
        <w:t>. Otherwise, it is valid.</w:t>
      </w:r>
    </w:p>
    <w:p>
      <w:pPr>
        <w:rPr>
          <w:rFonts w:ascii="Times New Roman" w:hAnsi="Times New Roman" w:cs="Times New Roman"/>
          <w:lang w:eastAsia="zh-CN"/>
        </w:rPr>
      </w:pPr>
    </w:p>
    <w:p>
      <w:pPr>
        <w:rPr>
          <w:rFonts w:ascii="Times New Roman" w:hAnsi="Times New Roman" w:cs="Times New Roman"/>
          <w:b/>
          <w:bCs/>
          <w:sz w:val="24"/>
          <w:highlight w:val="green"/>
          <w:lang w:eastAsia="ja-JP"/>
        </w:rPr>
      </w:pPr>
      <w:r>
        <w:rPr>
          <w:rFonts w:ascii="Times New Roman" w:hAnsi="Times New Roman" w:cs="Times New Roman"/>
          <w:b/>
          <w:bCs/>
          <w:highlight w:val="green"/>
          <w:lang w:eastAsia="ja-JP"/>
        </w:rPr>
        <w:t>Agreement</w:t>
      </w:r>
    </w:p>
    <w:p>
      <w:pPr>
        <w:rPr>
          <w:rFonts w:ascii="Times New Roman" w:hAnsi="Times New Roman" w:cs="Times New Roman"/>
          <w:szCs w:val="18"/>
        </w:rPr>
      </w:pPr>
      <w:r>
        <w:rPr>
          <w:rFonts w:ascii="Times New Roman" w:hAnsi="Times New Roman" w:cs="Times New Roman"/>
          <w:szCs w:val="18"/>
        </w:rPr>
        <w:t>From RAN1 perspective, for determination of HARQ process IDs associated to PUSCHs in multi-PUSCHs CG assuming one TB per PUSCH:</w:t>
      </w:r>
    </w:p>
    <w:p>
      <w:pPr>
        <w:pStyle w:val="83"/>
        <w:numPr>
          <w:ilvl w:val="0"/>
          <w:numId w:val="22"/>
        </w:numPr>
        <w:spacing w:after="0"/>
        <w:contextualSpacing w:val="0"/>
        <w:rPr>
          <w:rFonts w:ascii="Times New Roman" w:hAnsi="Times New Roman" w:cs="Times New Roman"/>
          <w:szCs w:val="20"/>
        </w:rPr>
      </w:pPr>
      <w:r>
        <w:rPr>
          <w:rFonts w:ascii="Times New Roman" w:hAnsi="Times New Roman" w:cs="Times New Roman"/>
          <w:szCs w:val="20"/>
        </w:rPr>
        <w:t>The HARQ process ID for the first configured</w:t>
      </w:r>
      <w:r>
        <w:rPr>
          <w:rFonts w:ascii="Times New Roman" w:hAnsi="Times New Roman" w:cs="Times New Roman"/>
          <w:strike/>
          <w:color w:val="FF0000"/>
          <w:szCs w:val="20"/>
        </w:rPr>
        <w:t>/valid</w:t>
      </w:r>
      <w:r>
        <w:rPr>
          <w:rFonts w:ascii="Times New Roman" w:hAnsi="Times New Roman" w:cs="Times New Roman"/>
          <w:szCs w:val="20"/>
        </w:rPr>
        <w:t xml:space="preserve"> PUSCH in a period is determined based on the legacy CG procedure when cg-RetransmissionTimer is not configured, and applying the following formula, whichever is applicable</w:t>
      </w:r>
    </w:p>
    <w:p>
      <w:pPr>
        <w:pStyle w:val="83"/>
        <w:numPr>
          <w:ilvl w:val="1"/>
          <w:numId w:val="22"/>
        </w:numPr>
        <w:spacing w:after="0"/>
        <w:contextualSpacing w:val="0"/>
        <w:rPr>
          <w:rFonts w:ascii="Times New Roman" w:hAnsi="Times New Roman" w:cs="Times New Roman"/>
          <w:szCs w:val="20"/>
        </w:rPr>
      </w:pPr>
      <w:r>
        <w:rPr>
          <w:rFonts w:ascii="Times New Roman" w:hAnsi="Times New Roman" w:eastAsia="Times New Roman" w:cs="Times New Roman"/>
          <w:szCs w:val="20"/>
          <w:lang w:eastAsia="ko-KR"/>
        </w:rPr>
        <w:t xml:space="preserve">HARQ Process ID = [X*floor( (CURRENT_symbol ) / </w:t>
      </w:r>
      <w:r>
        <w:rPr>
          <w:rFonts w:ascii="Times New Roman" w:hAnsi="Times New Roman" w:eastAsia="Times New Roman" w:cs="Times New Roman"/>
          <w:i/>
          <w:szCs w:val="20"/>
          <w:lang w:eastAsia="ko-KR"/>
        </w:rPr>
        <w:t>periodicity</w:t>
      </w:r>
      <w:r>
        <w:rPr>
          <w:rFonts w:ascii="Times New Roman" w:hAnsi="Times New Roman" w:eastAsia="Times New Roman" w:cs="Times New Roman"/>
          <w:szCs w:val="20"/>
          <w:lang w:eastAsia="ko-KR"/>
        </w:rPr>
        <w:t xml:space="preserve">)] modulo </w:t>
      </w:r>
      <w:r>
        <w:rPr>
          <w:rFonts w:ascii="Times New Roman" w:hAnsi="Times New Roman" w:eastAsia="Times New Roman" w:cs="Times New Roman"/>
          <w:i/>
          <w:szCs w:val="20"/>
          <w:lang w:eastAsia="ko-KR"/>
        </w:rPr>
        <w:t>nrofHARQ-Processes</w:t>
      </w:r>
    </w:p>
    <w:p>
      <w:pPr>
        <w:pStyle w:val="83"/>
        <w:numPr>
          <w:ilvl w:val="1"/>
          <w:numId w:val="22"/>
        </w:numPr>
        <w:spacing w:after="0"/>
        <w:contextualSpacing w:val="0"/>
        <w:rPr>
          <w:rFonts w:ascii="Times New Roman" w:hAnsi="Times New Roman" w:cs="Times New Roman"/>
          <w:szCs w:val="20"/>
        </w:rPr>
      </w:pPr>
      <w:r>
        <w:rPr>
          <w:rFonts w:ascii="Times New Roman" w:hAnsi="Times New Roman" w:eastAsia="Times New Roman" w:cs="Times New Roman"/>
          <w:szCs w:val="20"/>
          <w:lang w:eastAsia="ko-KR"/>
        </w:rPr>
        <w:t xml:space="preserve">HARQ Process ID = [X*floor((CURRENT_symbol ) / </w:t>
      </w:r>
      <w:r>
        <w:rPr>
          <w:rFonts w:ascii="Times New Roman" w:hAnsi="Times New Roman" w:eastAsia="Times New Roman" w:cs="Times New Roman"/>
          <w:i/>
          <w:szCs w:val="20"/>
          <w:lang w:eastAsia="ko-KR"/>
        </w:rPr>
        <w:t>periodicity</w:t>
      </w:r>
      <w:r>
        <w:rPr>
          <w:rFonts w:ascii="Times New Roman" w:hAnsi="Times New Roman" w:eastAsia="Times New Roman" w:cs="Times New Roman"/>
          <w:szCs w:val="20"/>
          <w:lang w:eastAsia="ko-KR"/>
        </w:rPr>
        <w:t xml:space="preserve">)] modulo </w:t>
      </w:r>
      <w:r>
        <w:rPr>
          <w:rFonts w:ascii="Times New Roman" w:hAnsi="Times New Roman" w:eastAsia="Times New Roman" w:cs="Times New Roman"/>
          <w:i/>
          <w:szCs w:val="20"/>
          <w:lang w:eastAsia="ko-KR"/>
        </w:rPr>
        <w:t>nrofHARQ-Processes</w:t>
      </w:r>
      <w:r>
        <w:rPr>
          <w:rFonts w:ascii="Times New Roman" w:hAnsi="Times New Roman" w:eastAsia="Times New Roman" w:cs="Times New Roman"/>
          <w:szCs w:val="20"/>
          <w:lang w:eastAsia="ko-KR"/>
        </w:rPr>
        <w:t xml:space="preserve"> + </w:t>
      </w:r>
      <w:r>
        <w:rPr>
          <w:rFonts w:ascii="Times New Roman" w:hAnsi="Times New Roman" w:eastAsia="Times New Roman" w:cs="Times New Roman"/>
          <w:i/>
          <w:szCs w:val="20"/>
          <w:lang w:eastAsia="ko-KR"/>
        </w:rPr>
        <w:t>harq-ProcID-Offset2</w:t>
      </w:r>
    </w:p>
    <w:p>
      <w:pPr>
        <w:pStyle w:val="83"/>
        <w:numPr>
          <w:ilvl w:val="2"/>
          <w:numId w:val="22"/>
        </w:numPr>
        <w:spacing w:after="0"/>
        <w:contextualSpacing w:val="0"/>
        <w:rPr>
          <w:rFonts w:ascii="Times New Roman" w:hAnsi="Times New Roman" w:cs="Times New Roman"/>
          <w:szCs w:val="20"/>
        </w:rPr>
      </w:pPr>
      <w:r>
        <w:rPr>
          <w:rFonts w:ascii="Times New Roman" w:hAnsi="Times New Roman" w:cs="Times New Roman"/>
          <w:szCs w:val="20"/>
        </w:rPr>
        <w:t>X= the number of configured PUSCHs in the CG period</w:t>
      </w:r>
    </w:p>
    <w:p>
      <w:pPr>
        <w:pStyle w:val="83"/>
        <w:numPr>
          <w:ilvl w:val="0"/>
          <w:numId w:val="22"/>
        </w:numPr>
        <w:spacing w:after="0"/>
        <w:contextualSpacing w:val="0"/>
        <w:rPr>
          <w:rFonts w:ascii="Times New Roman" w:hAnsi="Times New Roman" w:cs="Times New Roman"/>
          <w:szCs w:val="20"/>
        </w:rPr>
      </w:pPr>
      <w:r>
        <w:rPr>
          <w:rFonts w:ascii="Times New Roman" w:hAnsi="Times New Roman" w:cs="Times New Roman"/>
          <w:szCs w:val="20"/>
        </w:rPr>
        <w:t>The HARQ process ID of the remaining configured</w:t>
      </w:r>
      <w:r>
        <w:rPr>
          <w:rFonts w:ascii="Times New Roman" w:hAnsi="Times New Roman" w:cs="Times New Roman"/>
          <w:strike/>
          <w:color w:val="FF0000"/>
          <w:szCs w:val="20"/>
        </w:rPr>
        <w:t>/</w:t>
      </w:r>
      <w:r>
        <w:rPr>
          <w:rFonts w:ascii="Times New Roman" w:hAnsi="Times New Roman" w:cs="Times New Roman"/>
          <w:szCs w:val="20"/>
        </w:rPr>
        <w:t xml:space="preserve"> </w:t>
      </w:r>
      <w:r>
        <w:rPr>
          <w:rFonts w:ascii="Times New Roman" w:hAnsi="Times New Roman" w:cs="Times New Roman"/>
          <w:color w:val="FF0000"/>
          <w:szCs w:val="20"/>
        </w:rPr>
        <w:t>and</w:t>
      </w:r>
      <w:r>
        <w:rPr>
          <w:rFonts w:ascii="Times New Roman" w:hAnsi="Times New Roman" w:cs="Times New Roman"/>
          <w:szCs w:val="20"/>
        </w:rPr>
        <w:t xml:space="preserve"> valid CG PUSCHs in the period is determined by incrementing the HARQ process ID of the preceding PUSCH in the period by one with module operation with </w:t>
      </w:r>
      <w:r>
        <w:rPr>
          <w:rFonts w:ascii="Times New Roman" w:hAnsi="Times New Roman" w:eastAsia="Times New Roman" w:cs="Times New Roman"/>
          <w:i/>
          <w:szCs w:val="20"/>
          <w:lang w:eastAsia="ko-KR"/>
        </w:rPr>
        <w:t>nrofHARQ-Processes</w:t>
      </w:r>
      <w:r>
        <w:rPr>
          <w:rFonts w:ascii="Times New Roman" w:hAnsi="Times New Roman" w:eastAsia="Times New Roman" w:cs="Times New Roman"/>
          <w:szCs w:val="20"/>
          <w:lang w:eastAsia="ko-KR"/>
        </w:rPr>
        <w:t xml:space="preserve"> or module operation with (</w:t>
      </w:r>
      <w:r>
        <w:rPr>
          <w:rFonts w:ascii="Times New Roman" w:hAnsi="Times New Roman" w:eastAsia="Times New Roman" w:cs="Times New Roman"/>
          <w:i/>
          <w:szCs w:val="20"/>
          <w:lang w:eastAsia="ko-KR"/>
        </w:rPr>
        <w:t>nrofHARQ-Processes</w:t>
      </w:r>
      <w:r>
        <w:rPr>
          <w:rFonts w:ascii="Times New Roman" w:hAnsi="Times New Roman" w:eastAsia="Times New Roman" w:cs="Times New Roman"/>
          <w:szCs w:val="20"/>
          <w:lang w:eastAsia="ko-KR"/>
        </w:rPr>
        <w:t xml:space="preserve"> + </w:t>
      </w:r>
      <w:r>
        <w:rPr>
          <w:rFonts w:ascii="Times New Roman" w:hAnsi="Times New Roman" w:eastAsia="Times New Roman" w:cs="Times New Roman"/>
          <w:i/>
          <w:szCs w:val="20"/>
          <w:lang w:eastAsia="ko-KR"/>
        </w:rPr>
        <w:t>harq-ProcID-Offset2</w:t>
      </w:r>
      <w:r>
        <w:rPr>
          <w:rFonts w:ascii="Times New Roman" w:hAnsi="Times New Roman" w:eastAsia="Times New Roman" w:cs="Times New Roman"/>
          <w:szCs w:val="20"/>
          <w:lang w:eastAsia="ko-KR"/>
        </w:rPr>
        <w:t>), whichever applicable.</w:t>
      </w:r>
    </w:p>
    <w:p>
      <w:pPr>
        <w:pStyle w:val="83"/>
        <w:numPr>
          <w:ilvl w:val="0"/>
          <w:numId w:val="22"/>
        </w:numPr>
        <w:spacing w:after="0"/>
        <w:contextualSpacing w:val="0"/>
        <w:rPr>
          <w:rFonts w:ascii="Times New Roman" w:hAnsi="Times New Roman" w:cs="Times New Roman"/>
          <w:szCs w:val="20"/>
        </w:rPr>
      </w:pPr>
      <w:r>
        <w:rPr>
          <w:rFonts w:ascii="Times New Roman" w:hAnsi="Times New Roman" w:eastAsia="Times New Roman" w:cs="Times New Roman"/>
          <w:szCs w:val="20"/>
          <w:lang w:eastAsia="ko-KR"/>
        </w:rPr>
        <w:t xml:space="preserve">Note: A configured CG PUSCH is invalid if the CG PUSCH is dropped due to collision with DL symbol(s) indicated by </w:t>
      </w:r>
      <w:r>
        <w:rPr>
          <w:rFonts w:ascii="Times New Roman" w:hAnsi="Times New Roman" w:eastAsia="Times New Roman" w:cs="Times New Roman"/>
          <w:i/>
          <w:iCs/>
          <w:szCs w:val="20"/>
          <w:lang w:eastAsia="ko-KR"/>
        </w:rPr>
        <w:t>tdd-UL-DL-ConfigurationCommon</w:t>
      </w:r>
      <w:r>
        <w:rPr>
          <w:rFonts w:ascii="Times New Roman" w:hAnsi="Times New Roman" w:eastAsia="Times New Roman" w:cs="Times New Roman"/>
          <w:szCs w:val="20"/>
          <w:lang w:eastAsia="ko-KR"/>
        </w:rPr>
        <w:t xml:space="preserve"> or </w:t>
      </w:r>
      <w:r>
        <w:rPr>
          <w:rFonts w:ascii="Times New Roman" w:hAnsi="Times New Roman" w:eastAsia="Times New Roman" w:cs="Times New Roman"/>
          <w:i/>
          <w:iCs/>
          <w:szCs w:val="20"/>
          <w:lang w:eastAsia="ko-KR"/>
        </w:rPr>
        <w:t>tdd-UL-DL-ConfigurationDedicated or SSB</w:t>
      </w:r>
      <w:r>
        <w:rPr>
          <w:rFonts w:ascii="Times New Roman" w:hAnsi="Times New Roman" w:eastAsia="Times New Roman" w:cs="Times New Roman"/>
          <w:szCs w:val="20"/>
          <w:lang w:eastAsia="ko-KR"/>
        </w:rPr>
        <w:t>.</w:t>
      </w:r>
    </w:p>
    <w:p>
      <w:pPr>
        <w:rPr>
          <w:rFonts w:ascii="Times New Roman" w:hAnsi="Times New Roman" w:cs="Times New Roman"/>
          <w:lang w:eastAsia="zh-CN"/>
        </w:rPr>
      </w:pPr>
      <w:r>
        <w:rPr>
          <w:rFonts w:ascii="Times New Roman" w:hAnsi="Times New Roman" w:cs="Times New Roman"/>
          <w:lang w:eastAsia="zh-CN"/>
        </w:rPr>
        <w:t>Send an LS to RAN2 to convey the above RAN1 agreement. Final LS is in R1-2306233.</w:t>
      </w:r>
    </w:p>
    <w:p>
      <w:pPr>
        <w:rPr>
          <w:rFonts w:ascii="Times New Roman" w:hAnsi="Times New Roman" w:cs="Times New Roman"/>
          <w:lang w:eastAsia="zh-CN"/>
        </w:rPr>
      </w:pPr>
    </w:p>
    <w:p>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pPr>
        <w:rPr>
          <w:rFonts w:ascii="Times New Roman" w:hAnsi="Times New Roman" w:cs="Times New Roman"/>
          <w:lang w:eastAsia="ja-JP"/>
        </w:rPr>
      </w:pPr>
      <w:r>
        <w:rPr>
          <w:rFonts w:ascii="Times New Roman" w:hAnsi="Times New Roman" w:cs="Times New Roman"/>
          <w:szCs w:val="18"/>
          <w:lang w:eastAsia="ja-JP"/>
        </w:rPr>
        <w:t xml:space="preserve">Indication of UTO-UCI by CG PUSCHs associated to a CG configuration, is enabled by configuration of an RRC </w:t>
      </w:r>
      <w:r>
        <w:rPr>
          <w:rFonts w:ascii="Times New Roman" w:hAnsi="Times New Roman" w:cs="Times New Roman"/>
          <w:lang w:eastAsia="ja-JP"/>
        </w:rPr>
        <w:t>parameter.</w:t>
      </w:r>
    </w:p>
    <w:p>
      <w:pPr>
        <w:numPr>
          <w:ilvl w:val="0"/>
          <w:numId w:val="23"/>
        </w:numPr>
        <w:spacing w:after="0" w:line="240" w:lineRule="auto"/>
        <w:rPr>
          <w:rFonts w:ascii="Times New Roman" w:hAnsi="Times New Roman" w:cs="Times New Roman"/>
          <w:szCs w:val="18"/>
          <w:lang w:eastAsia="ja-JP"/>
        </w:rPr>
      </w:pPr>
      <w:r>
        <w:rPr>
          <w:rFonts w:ascii="Times New Roman" w:hAnsi="Times New Roman" w:cs="Times New Roman"/>
          <w:szCs w:val="18"/>
          <w:lang w:eastAsia="ja-JP"/>
        </w:rPr>
        <w:t>FFS on whether/how to extend to multiple CG configurations</w:t>
      </w:r>
    </w:p>
    <w:p>
      <w:pPr>
        <w:rPr>
          <w:rFonts w:ascii="Times New Roman" w:hAnsi="Times New Roman" w:cs="Times New Roman"/>
          <w:lang w:eastAsia="zh-CN"/>
        </w:rPr>
      </w:pPr>
    </w:p>
    <w:p>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pPr>
        <w:rPr>
          <w:rFonts w:ascii="Times New Roman" w:hAnsi="Times New Roman" w:cs="Times New Roman"/>
          <w:szCs w:val="18"/>
          <w:lang w:eastAsia="ja-JP"/>
        </w:rPr>
      </w:pPr>
      <w:r>
        <w:rPr>
          <w:rFonts w:ascii="Times New Roman" w:hAnsi="Times New Roman" w:cs="Times New Roman"/>
          <w:szCs w:val="18"/>
          <w:lang w:eastAsia="ja-JP"/>
        </w:rPr>
        <w:t>For a CG configuration with UTO-UCI indication enabled, to determine the indicated CG PUSCH by a UTO-UCI indication, consider the following options for further down-selection:</w:t>
      </w:r>
    </w:p>
    <w:p>
      <w:pPr>
        <w:rPr>
          <w:rFonts w:ascii="Times New Roman" w:hAnsi="Times New Roman" w:cs="Times New Roman"/>
          <w:b/>
          <w:bCs/>
          <w:szCs w:val="18"/>
          <w:lang w:eastAsia="ja-JP"/>
        </w:rPr>
      </w:pPr>
      <w:r>
        <w:rPr>
          <w:rFonts w:ascii="Times New Roman" w:hAnsi="Times New Roman" w:cs="Times New Roman"/>
          <w:b/>
          <w:bCs/>
          <w:szCs w:val="18"/>
          <w:lang w:eastAsia="ja-JP"/>
        </w:rPr>
        <w:t xml:space="preserve">Option A-1a: </w:t>
      </w:r>
    </w:p>
    <w:p>
      <w:pPr>
        <w:numPr>
          <w:ilvl w:val="1"/>
          <w:numId w:val="24"/>
        </w:numPr>
        <w:tabs>
          <w:tab w:val="left" w:pos="720"/>
          <w:tab w:val="clear" w:pos="1440"/>
        </w:tabs>
        <w:spacing w:after="0" w:line="240" w:lineRule="auto"/>
        <w:ind w:left="720"/>
        <w:rPr>
          <w:rFonts w:ascii="Times New Roman" w:hAnsi="Times New Roman" w:cs="Times New Roman"/>
          <w:szCs w:val="18"/>
          <w:lang w:eastAsia="ja-JP"/>
        </w:rPr>
      </w:pPr>
      <w:r>
        <w:rPr>
          <w:rFonts w:ascii="Times New Roman" w:hAnsi="Times New Roman" w:cs="Times New Roman"/>
          <w:szCs w:val="18"/>
          <w:lang w:eastAsia="ja-JP"/>
        </w:rPr>
        <w:t>Configure the RRC parameter UTO_period.</w:t>
      </w:r>
    </w:p>
    <w:p>
      <w:pPr>
        <w:numPr>
          <w:ilvl w:val="2"/>
          <w:numId w:val="24"/>
        </w:numPr>
        <w:tabs>
          <w:tab w:val="left" w:pos="1440"/>
          <w:tab w:val="clear" w:pos="2160"/>
        </w:tabs>
        <w:spacing w:after="0" w:line="240" w:lineRule="auto"/>
        <w:ind w:left="1440"/>
        <w:rPr>
          <w:rFonts w:ascii="Times New Roman" w:hAnsi="Times New Roman" w:cs="Times New Roman"/>
          <w:szCs w:val="18"/>
          <w:lang w:eastAsia="ja-JP"/>
        </w:rPr>
      </w:pPr>
      <w:r>
        <w:rPr>
          <w:rFonts w:ascii="Times New Roman" w:hAnsi="Times New Roman" w:cs="Times New Roman"/>
          <w:szCs w:val="18"/>
          <w:lang w:eastAsia="ja-JP"/>
        </w:rPr>
        <w:t>FFS range value of UTO_period</w:t>
      </w:r>
    </w:p>
    <w:p>
      <w:pPr>
        <w:numPr>
          <w:ilvl w:val="3"/>
          <w:numId w:val="24"/>
        </w:numPr>
        <w:tabs>
          <w:tab w:val="left" w:pos="2160"/>
          <w:tab w:val="clear" w:pos="2880"/>
        </w:tabs>
        <w:spacing w:after="0" w:line="240" w:lineRule="auto"/>
        <w:ind w:left="2160"/>
        <w:rPr>
          <w:rFonts w:ascii="Times New Roman" w:hAnsi="Times New Roman" w:cs="Times New Roman"/>
          <w:szCs w:val="18"/>
          <w:lang w:eastAsia="ja-JP"/>
        </w:rPr>
      </w:pPr>
      <w:r>
        <w:rPr>
          <w:rFonts w:ascii="Times New Roman" w:hAnsi="Times New Roman" w:cs="Times New Roman"/>
          <w:szCs w:val="18"/>
          <w:lang w:eastAsia="ja-JP"/>
        </w:rPr>
        <w:t>Alt-1: values in time unit (e.g., XR traffic periodicity)</w:t>
      </w:r>
    </w:p>
    <w:p>
      <w:pPr>
        <w:numPr>
          <w:ilvl w:val="3"/>
          <w:numId w:val="24"/>
        </w:numPr>
        <w:tabs>
          <w:tab w:val="left" w:pos="2160"/>
          <w:tab w:val="clear" w:pos="2880"/>
        </w:tabs>
        <w:spacing w:after="0" w:line="240" w:lineRule="auto"/>
        <w:ind w:left="2160"/>
        <w:rPr>
          <w:rFonts w:ascii="Times New Roman" w:hAnsi="Times New Roman" w:cs="Times New Roman"/>
          <w:szCs w:val="18"/>
          <w:lang w:eastAsia="ja-JP"/>
        </w:rPr>
      </w:pPr>
      <w:r>
        <w:rPr>
          <w:rFonts w:ascii="Times New Roman" w:hAnsi="Times New Roman" w:cs="Times New Roman"/>
          <w:szCs w:val="18"/>
          <w:lang w:eastAsia="ja-JP"/>
        </w:rPr>
        <w:t>Alt-2: one or multiple of CG periodicity given by integer values (n=1, 2, ..)</w:t>
      </w:r>
    </w:p>
    <w:p>
      <w:pPr>
        <w:numPr>
          <w:ilvl w:val="1"/>
          <w:numId w:val="24"/>
        </w:numPr>
        <w:tabs>
          <w:tab w:val="left" w:pos="720"/>
          <w:tab w:val="clear" w:pos="1440"/>
        </w:tabs>
        <w:spacing w:after="0" w:line="240" w:lineRule="auto"/>
        <w:ind w:left="720"/>
        <w:rPr>
          <w:rFonts w:ascii="Times New Roman" w:hAnsi="Times New Roman" w:cs="Times New Roman"/>
          <w:szCs w:val="18"/>
          <w:lang w:eastAsia="ja-JP"/>
        </w:rPr>
      </w:pPr>
      <w:r>
        <w:rPr>
          <w:rFonts w:ascii="Times New Roman" w:hAnsi="Times New Roman" w:cs="Times New Roman"/>
          <w:szCs w:val="18"/>
          <w:lang w:eastAsia="ja-JP"/>
        </w:rPr>
        <w:t>The starting time of the first period of UTO periodicity starts at the same as starting time of the first period of the CG configuration and ends after UTO_period. The next UTO period(s) are followed after the first UTO period.</w:t>
      </w:r>
    </w:p>
    <w:p>
      <w:pPr>
        <w:numPr>
          <w:ilvl w:val="1"/>
          <w:numId w:val="24"/>
        </w:numPr>
        <w:tabs>
          <w:tab w:val="left" w:pos="720"/>
          <w:tab w:val="clear" w:pos="1440"/>
        </w:tabs>
        <w:spacing w:after="0" w:line="240" w:lineRule="auto"/>
        <w:ind w:left="720"/>
        <w:rPr>
          <w:rFonts w:ascii="Times New Roman" w:hAnsi="Times New Roman" w:cs="Times New Roman"/>
          <w:szCs w:val="18"/>
          <w:lang w:eastAsia="ja-JP"/>
        </w:rPr>
      </w:pPr>
      <w:r>
        <w:rPr>
          <w:rFonts w:ascii="Times New Roman" w:hAnsi="Times New Roman" w:cs="Times New Roman"/>
          <w:szCs w:val="18"/>
          <w:lang w:eastAsia="ja-JP"/>
        </w:rPr>
        <w:t>A transmitted CG PUSCH that is confined within a UTO period, carries UTO-UCI that is applicable to the CG PUSCH TOs within the UTO period.</w:t>
      </w:r>
    </w:p>
    <w:p>
      <w:pPr>
        <w:rPr>
          <w:rFonts w:ascii="Times New Roman" w:hAnsi="Times New Roman" w:cs="Times New Roman"/>
          <w:b/>
          <w:bCs/>
          <w:szCs w:val="18"/>
          <w:lang w:eastAsia="ja-JP"/>
        </w:rPr>
      </w:pPr>
      <w:r>
        <w:rPr>
          <w:rFonts w:ascii="Times New Roman" w:hAnsi="Times New Roman" w:cs="Times New Roman"/>
          <w:b/>
          <w:bCs/>
          <w:szCs w:val="18"/>
          <w:lang w:eastAsia="ja-JP"/>
        </w:rPr>
        <w:t>Option A-2a:</w:t>
      </w:r>
    </w:p>
    <w:p>
      <w:pPr>
        <w:numPr>
          <w:ilvl w:val="1"/>
          <w:numId w:val="24"/>
        </w:numPr>
        <w:tabs>
          <w:tab w:val="left" w:pos="720"/>
          <w:tab w:val="clear" w:pos="1440"/>
        </w:tabs>
        <w:spacing w:after="0" w:line="240" w:lineRule="auto"/>
        <w:ind w:left="720"/>
        <w:rPr>
          <w:rFonts w:ascii="Times New Roman" w:hAnsi="Times New Roman" w:cs="Times New Roman"/>
          <w:szCs w:val="18"/>
          <w:lang w:eastAsia="ja-JP"/>
        </w:rPr>
      </w:pPr>
      <w:r>
        <w:rPr>
          <w:rFonts w:ascii="Times New Roman" w:hAnsi="Times New Roman" w:cs="Times New Roman"/>
          <w:szCs w:val="18"/>
          <w:lang w:eastAsia="ja-JP"/>
        </w:rPr>
        <w:t>Configure the RRC parameter UTO_period.</w:t>
      </w:r>
    </w:p>
    <w:p>
      <w:pPr>
        <w:numPr>
          <w:ilvl w:val="2"/>
          <w:numId w:val="24"/>
        </w:numPr>
        <w:tabs>
          <w:tab w:val="left" w:pos="1440"/>
          <w:tab w:val="clear" w:pos="2160"/>
        </w:tabs>
        <w:spacing w:after="0" w:line="240" w:lineRule="auto"/>
        <w:ind w:left="1440"/>
        <w:rPr>
          <w:rFonts w:ascii="Times New Roman" w:hAnsi="Times New Roman" w:cs="Times New Roman"/>
          <w:szCs w:val="18"/>
          <w:lang w:eastAsia="ja-JP"/>
        </w:rPr>
      </w:pPr>
      <w:r>
        <w:rPr>
          <w:rFonts w:ascii="Times New Roman" w:hAnsi="Times New Roman" w:cs="Times New Roman"/>
          <w:szCs w:val="18"/>
          <w:lang w:eastAsia="ja-JP"/>
        </w:rPr>
        <w:t>FFS range value of UTO_period</w:t>
      </w:r>
    </w:p>
    <w:p>
      <w:pPr>
        <w:numPr>
          <w:ilvl w:val="3"/>
          <w:numId w:val="24"/>
        </w:numPr>
        <w:tabs>
          <w:tab w:val="left" w:pos="2160"/>
          <w:tab w:val="clear" w:pos="2880"/>
        </w:tabs>
        <w:spacing w:after="0" w:line="240" w:lineRule="auto"/>
        <w:ind w:left="2160"/>
        <w:rPr>
          <w:rFonts w:ascii="Times New Roman" w:hAnsi="Times New Roman" w:cs="Times New Roman"/>
          <w:szCs w:val="18"/>
          <w:lang w:eastAsia="ja-JP"/>
        </w:rPr>
      </w:pPr>
      <w:r>
        <w:rPr>
          <w:rFonts w:ascii="Times New Roman" w:hAnsi="Times New Roman" w:cs="Times New Roman"/>
          <w:szCs w:val="18"/>
          <w:lang w:eastAsia="ja-JP"/>
        </w:rPr>
        <w:t>Alt-1: values in time unit (e.g., XR traffic periodicity)</w:t>
      </w:r>
    </w:p>
    <w:p>
      <w:pPr>
        <w:numPr>
          <w:ilvl w:val="3"/>
          <w:numId w:val="24"/>
        </w:numPr>
        <w:tabs>
          <w:tab w:val="left" w:pos="2160"/>
          <w:tab w:val="clear" w:pos="2880"/>
        </w:tabs>
        <w:spacing w:after="0" w:line="240" w:lineRule="auto"/>
        <w:ind w:left="2160"/>
        <w:rPr>
          <w:rFonts w:ascii="Times New Roman" w:hAnsi="Times New Roman" w:cs="Times New Roman"/>
          <w:szCs w:val="18"/>
          <w:lang w:eastAsia="ja-JP"/>
        </w:rPr>
      </w:pPr>
      <w:r>
        <w:rPr>
          <w:rFonts w:ascii="Times New Roman" w:hAnsi="Times New Roman" w:cs="Times New Roman"/>
          <w:szCs w:val="18"/>
          <w:lang w:eastAsia="ja-JP"/>
        </w:rPr>
        <w:t>Alt -2: one or multiple of CG periodicity given by integer values (n=1, 2, ..)</w:t>
      </w:r>
    </w:p>
    <w:p>
      <w:pPr>
        <w:numPr>
          <w:ilvl w:val="0"/>
          <w:numId w:val="25"/>
        </w:numPr>
        <w:tabs>
          <w:tab w:val="left" w:pos="720"/>
          <w:tab w:val="left" w:pos="1620"/>
          <w:tab w:val="clear" w:pos="1440"/>
        </w:tabs>
        <w:spacing w:after="0" w:line="240" w:lineRule="auto"/>
        <w:ind w:left="720"/>
        <w:rPr>
          <w:rFonts w:ascii="Times New Roman" w:hAnsi="Times New Roman" w:cs="Times New Roman"/>
          <w:szCs w:val="18"/>
          <w:lang w:eastAsia="ja-JP"/>
        </w:rPr>
      </w:pPr>
      <w:r>
        <w:rPr>
          <w:rFonts w:ascii="Times New Roman" w:hAnsi="Times New Roman" w:cs="Times New Roman"/>
          <w:szCs w:val="18"/>
          <w:lang w:eastAsia="ja-JP"/>
        </w:rPr>
        <w:t xml:space="preserve">Configure the RRC parameter UTO_offset. </w:t>
      </w:r>
    </w:p>
    <w:p>
      <w:pPr>
        <w:numPr>
          <w:ilvl w:val="1"/>
          <w:numId w:val="25"/>
        </w:numPr>
        <w:tabs>
          <w:tab w:val="left" w:pos="1440"/>
          <w:tab w:val="clear" w:pos="2160"/>
        </w:tabs>
        <w:spacing w:after="0" w:line="240" w:lineRule="auto"/>
        <w:ind w:left="1440"/>
        <w:rPr>
          <w:rFonts w:ascii="Times New Roman" w:hAnsi="Times New Roman" w:cs="Times New Roman"/>
          <w:szCs w:val="18"/>
          <w:lang w:eastAsia="ja-JP"/>
        </w:rPr>
      </w:pPr>
      <w:r>
        <w:rPr>
          <w:rFonts w:ascii="Times New Roman" w:hAnsi="Times New Roman" w:cs="Times New Roman"/>
          <w:szCs w:val="18"/>
          <w:lang w:eastAsia="ja-JP"/>
        </w:rPr>
        <w:t xml:space="preserve">FFS range value of UTO_offset </w:t>
      </w:r>
    </w:p>
    <w:p>
      <w:pPr>
        <w:numPr>
          <w:ilvl w:val="0"/>
          <w:numId w:val="25"/>
        </w:numPr>
        <w:tabs>
          <w:tab w:val="left" w:pos="720"/>
          <w:tab w:val="clear" w:pos="1440"/>
        </w:tabs>
        <w:spacing w:after="0" w:line="240" w:lineRule="auto"/>
        <w:ind w:left="720"/>
        <w:rPr>
          <w:rFonts w:ascii="Times New Roman" w:hAnsi="Times New Roman" w:cs="Times New Roman"/>
          <w:szCs w:val="18"/>
          <w:lang w:eastAsia="ja-JP"/>
        </w:rPr>
      </w:pPr>
      <w:r>
        <w:rPr>
          <w:rFonts w:ascii="Times New Roman" w:hAnsi="Times New Roman" w:cs="Times New Roman"/>
          <w:szCs w:val="18"/>
          <w:lang w:eastAsia="ja-JP"/>
        </w:rPr>
        <w:t>The starting time of the first period of UTO periodicity starts at the same as starting time of the first period of the CG configuration and ends after UTO_period. The next UTO period(s) are followed after the first UTO period.</w:t>
      </w:r>
    </w:p>
    <w:p>
      <w:pPr>
        <w:numPr>
          <w:ilvl w:val="0"/>
          <w:numId w:val="25"/>
        </w:numPr>
        <w:tabs>
          <w:tab w:val="left" w:pos="0"/>
        </w:tabs>
        <w:spacing w:after="0" w:line="240" w:lineRule="auto"/>
        <w:ind w:left="720"/>
        <w:rPr>
          <w:rFonts w:ascii="Times New Roman" w:hAnsi="Times New Roman" w:cs="Times New Roman"/>
          <w:szCs w:val="18"/>
          <w:lang w:eastAsia="ja-JP"/>
        </w:rPr>
      </w:pPr>
      <w:r>
        <w:rPr>
          <w:rFonts w:ascii="Times New Roman" w:hAnsi="Times New Roman" w:cs="Times New Roman"/>
          <w:szCs w:val="18"/>
          <w:lang w:eastAsia="ja-JP"/>
        </w:rPr>
        <w:t>A transmitted CG PUSCH that is confined within a UTO period, carries UTO-UCI that is applicable to the CG PUSCH TOs within the UTO period and after UTO_offset from the end of the transmitted CG PUSCH.</w:t>
      </w:r>
    </w:p>
    <w:p>
      <w:pPr>
        <w:rPr>
          <w:rFonts w:ascii="Times New Roman" w:hAnsi="Times New Roman" w:cs="Times New Roman"/>
          <w:b/>
          <w:bCs/>
          <w:szCs w:val="18"/>
          <w:lang w:eastAsia="ja-JP"/>
        </w:rPr>
      </w:pPr>
      <w:r>
        <w:rPr>
          <w:rFonts w:ascii="Times New Roman" w:hAnsi="Times New Roman" w:cs="Times New Roman"/>
          <w:b/>
          <w:bCs/>
          <w:szCs w:val="18"/>
          <w:lang w:eastAsia="ja-JP"/>
        </w:rPr>
        <w:t>Option B-a:</w:t>
      </w:r>
    </w:p>
    <w:p>
      <w:pPr>
        <w:numPr>
          <w:ilvl w:val="0"/>
          <w:numId w:val="25"/>
        </w:numPr>
        <w:tabs>
          <w:tab w:val="left" w:pos="720"/>
          <w:tab w:val="clear" w:pos="1440"/>
        </w:tabs>
        <w:spacing w:after="0" w:line="240" w:lineRule="auto"/>
        <w:ind w:left="720"/>
        <w:rPr>
          <w:rFonts w:ascii="Times New Roman" w:hAnsi="Times New Roman" w:cs="Times New Roman"/>
          <w:szCs w:val="18"/>
          <w:lang w:eastAsia="ja-JP"/>
        </w:rPr>
      </w:pPr>
      <w:r>
        <w:rPr>
          <w:rFonts w:ascii="Times New Roman" w:hAnsi="Times New Roman" w:cs="Times New Roman"/>
          <w:szCs w:val="18"/>
          <w:lang w:eastAsia="ja-JP"/>
        </w:rPr>
        <w:t>Configure the RRC parameter UTO_period.</w:t>
      </w:r>
    </w:p>
    <w:p>
      <w:pPr>
        <w:numPr>
          <w:ilvl w:val="1"/>
          <w:numId w:val="25"/>
        </w:numPr>
        <w:tabs>
          <w:tab w:val="left" w:pos="1440"/>
          <w:tab w:val="clear" w:pos="2160"/>
        </w:tabs>
        <w:spacing w:after="0" w:line="240" w:lineRule="auto"/>
        <w:ind w:left="1440"/>
        <w:rPr>
          <w:rFonts w:ascii="Times New Roman" w:hAnsi="Times New Roman" w:cs="Times New Roman"/>
          <w:szCs w:val="18"/>
          <w:lang w:eastAsia="ja-JP"/>
        </w:rPr>
      </w:pPr>
      <w:r>
        <w:rPr>
          <w:rFonts w:ascii="Times New Roman" w:hAnsi="Times New Roman" w:cs="Times New Roman"/>
          <w:szCs w:val="18"/>
          <w:lang w:eastAsia="ja-JP"/>
        </w:rPr>
        <w:t>FFS range value of UTO_period</w:t>
      </w:r>
    </w:p>
    <w:p>
      <w:pPr>
        <w:numPr>
          <w:ilvl w:val="2"/>
          <w:numId w:val="25"/>
        </w:numPr>
        <w:tabs>
          <w:tab w:val="left" w:pos="2160"/>
          <w:tab w:val="clear" w:pos="2880"/>
        </w:tabs>
        <w:spacing w:after="0" w:line="240" w:lineRule="auto"/>
        <w:ind w:left="2160"/>
        <w:rPr>
          <w:rFonts w:ascii="Times New Roman" w:hAnsi="Times New Roman" w:cs="Times New Roman"/>
          <w:szCs w:val="18"/>
          <w:lang w:eastAsia="ja-JP"/>
        </w:rPr>
      </w:pPr>
      <w:r>
        <w:rPr>
          <w:rFonts w:ascii="Times New Roman" w:hAnsi="Times New Roman" w:cs="Times New Roman"/>
          <w:szCs w:val="18"/>
          <w:lang w:eastAsia="ja-JP"/>
        </w:rPr>
        <w:t>Alt-1: values in time unit (e.g., XR traffic periodicity)</w:t>
      </w:r>
    </w:p>
    <w:p>
      <w:pPr>
        <w:numPr>
          <w:ilvl w:val="2"/>
          <w:numId w:val="25"/>
        </w:numPr>
        <w:tabs>
          <w:tab w:val="left" w:pos="2160"/>
          <w:tab w:val="clear" w:pos="2880"/>
        </w:tabs>
        <w:spacing w:after="0" w:line="240" w:lineRule="auto"/>
        <w:ind w:left="2160"/>
        <w:rPr>
          <w:rFonts w:ascii="Times New Roman" w:hAnsi="Times New Roman" w:cs="Times New Roman"/>
          <w:szCs w:val="18"/>
          <w:lang w:eastAsia="ja-JP"/>
        </w:rPr>
      </w:pPr>
      <w:r>
        <w:rPr>
          <w:rFonts w:ascii="Times New Roman" w:hAnsi="Times New Roman" w:cs="Times New Roman"/>
          <w:szCs w:val="18"/>
          <w:lang w:eastAsia="ja-JP"/>
        </w:rPr>
        <w:t>Alt -2: one or multiple of CG periodicity given by integer value (n=1, 2, ..)</w:t>
      </w:r>
    </w:p>
    <w:p>
      <w:pPr>
        <w:numPr>
          <w:ilvl w:val="0"/>
          <w:numId w:val="25"/>
        </w:numPr>
        <w:tabs>
          <w:tab w:val="left" w:pos="720"/>
          <w:tab w:val="left" w:pos="1620"/>
          <w:tab w:val="clear" w:pos="1440"/>
        </w:tabs>
        <w:spacing w:after="0" w:line="240" w:lineRule="auto"/>
        <w:ind w:left="720"/>
        <w:rPr>
          <w:rFonts w:ascii="Times New Roman" w:hAnsi="Times New Roman" w:cs="Times New Roman"/>
          <w:szCs w:val="18"/>
          <w:lang w:eastAsia="ja-JP"/>
        </w:rPr>
      </w:pPr>
      <w:r>
        <w:rPr>
          <w:rFonts w:ascii="Times New Roman" w:hAnsi="Times New Roman" w:cs="Times New Roman"/>
          <w:szCs w:val="18"/>
          <w:lang w:eastAsia="ja-JP"/>
        </w:rPr>
        <w:t xml:space="preserve">UTO_offset is the offset value. </w:t>
      </w:r>
    </w:p>
    <w:p>
      <w:pPr>
        <w:numPr>
          <w:ilvl w:val="1"/>
          <w:numId w:val="25"/>
        </w:numPr>
        <w:tabs>
          <w:tab w:val="left" w:pos="1440"/>
          <w:tab w:val="left" w:pos="1620"/>
          <w:tab w:val="clear" w:pos="2160"/>
        </w:tabs>
        <w:spacing w:after="0" w:line="240" w:lineRule="auto"/>
        <w:ind w:left="1440"/>
        <w:rPr>
          <w:rFonts w:ascii="Times New Roman" w:hAnsi="Times New Roman" w:cs="Times New Roman"/>
          <w:szCs w:val="18"/>
          <w:lang w:eastAsia="ja-JP"/>
        </w:rPr>
      </w:pPr>
      <w:r>
        <w:rPr>
          <w:rFonts w:ascii="Times New Roman" w:hAnsi="Times New Roman" w:cs="Times New Roman"/>
          <w:szCs w:val="18"/>
          <w:lang w:eastAsia="ja-JP"/>
        </w:rPr>
        <w:t>Alt-1: UTO_Offset is provided by configuration.</w:t>
      </w:r>
    </w:p>
    <w:p>
      <w:pPr>
        <w:numPr>
          <w:ilvl w:val="2"/>
          <w:numId w:val="25"/>
        </w:numPr>
        <w:tabs>
          <w:tab w:val="left" w:pos="2160"/>
          <w:tab w:val="clear" w:pos="2880"/>
        </w:tabs>
        <w:spacing w:after="0" w:line="240" w:lineRule="auto"/>
        <w:ind w:left="2160"/>
        <w:rPr>
          <w:rFonts w:ascii="Times New Roman" w:hAnsi="Times New Roman" w:cs="Times New Roman"/>
          <w:szCs w:val="18"/>
          <w:lang w:eastAsia="ja-JP"/>
        </w:rPr>
      </w:pPr>
      <w:r>
        <w:rPr>
          <w:rFonts w:ascii="Times New Roman" w:hAnsi="Times New Roman" w:cs="Times New Roman"/>
          <w:szCs w:val="18"/>
          <w:lang w:eastAsia="ja-JP"/>
        </w:rPr>
        <w:t xml:space="preserve">FFS range value of UTO_offset </w:t>
      </w:r>
    </w:p>
    <w:p>
      <w:pPr>
        <w:numPr>
          <w:ilvl w:val="1"/>
          <w:numId w:val="25"/>
        </w:numPr>
        <w:tabs>
          <w:tab w:val="left" w:pos="0"/>
        </w:tabs>
        <w:spacing w:after="0" w:line="240" w:lineRule="auto"/>
        <w:ind w:left="1440"/>
        <w:rPr>
          <w:rFonts w:ascii="Times New Roman" w:hAnsi="Times New Roman" w:cs="Times New Roman"/>
          <w:szCs w:val="18"/>
          <w:lang w:eastAsia="ja-JP"/>
        </w:rPr>
      </w:pPr>
      <w:r>
        <w:rPr>
          <w:rFonts w:ascii="Times New Roman" w:hAnsi="Times New Roman" w:cs="Times New Roman"/>
          <w:szCs w:val="18"/>
          <w:lang w:eastAsia="ja-JP"/>
        </w:rPr>
        <w:t>Alt-2: UTO_Offset = 0</w:t>
      </w:r>
    </w:p>
    <w:p>
      <w:pPr>
        <w:numPr>
          <w:ilvl w:val="0"/>
          <w:numId w:val="25"/>
        </w:numPr>
        <w:tabs>
          <w:tab w:val="left" w:pos="720"/>
          <w:tab w:val="left" w:pos="1620"/>
          <w:tab w:val="clear" w:pos="1440"/>
        </w:tabs>
        <w:spacing w:after="0" w:line="240" w:lineRule="auto"/>
        <w:ind w:left="720"/>
        <w:rPr>
          <w:rFonts w:ascii="Times New Roman" w:hAnsi="Times New Roman" w:cs="Times New Roman"/>
          <w:szCs w:val="18"/>
          <w:lang w:eastAsia="ja-JP"/>
        </w:rPr>
      </w:pPr>
      <w:r>
        <w:rPr>
          <w:rFonts w:ascii="Times New Roman" w:hAnsi="Times New Roman" w:cs="Times New Roman"/>
          <w:szCs w:val="18"/>
          <w:lang w:eastAsia="ja-JP"/>
        </w:rPr>
        <w:t xml:space="preserve">A transmitted CG PUSCH carries UTO-UCI that is applicable to the valid CG PUSCH TOs that are confined within UTO_period starting with UTO_offset from the end of the transmitted CG PUSCH. </w:t>
      </w:r>
    </w:p>
    <w:p>
      <w:pPr>
        <w:rPr>
          <w:rFonts w:ascii="Times New Roman" w:hAnsi="Times New Roman" w:eastAsia="Gulim" w:cs="Times New Roman"/>
          <w:b/>
          <w:bCs/>
          <w:szCs w:val="20"/>
          <w:lang w:eastAsia="ja-JP"/>
        </w:rPr>
      </w:pPr>
      <w:r>
        <w:rPr>
          <w:rFonts w:ascii="Times New Roman" w:hAnsi="Times New Roman" w:cs="Times New Roman"/>
          <w:b/>
          <w:bCs/>
          <w:lang w:eastAsia="ja-JP"/>
        </w:rPr>
        <w:t>Option B-b2:</w:t>
      </w:r>
    </w:p>
    <w:p>
      <w:pPr>
        <w:numPr>
          <w:ilvl w:val="0"/>
          <w:numId w:val="24"/>
        </w:numPr>
        <w:spacing w:after="0" w:line="240" w:lineRule="auto"/>
        <w:rPr>
          <w:rFonts w:ascii="Times New Roman" w:hAnsi="Times New Roman" w:cs="Times New Roman"/>
          <w:sz w:val="24"/>
          <w:lang w:eastAsia="ja-JP"/>
        </w:rPr>
      </w:pPr>
      <w:r>
        <w:rPr>
          <w:rFonts w:ascii="Times New Roman" w:hAnsi="Times New Roman" w:cs="Times New Roman"/>
          <w:lang w:eastAsia="ja-JP"/>
        </w:rPr>
        <w:t>Configure the RRC parameter Nu (Nu is the size of bit-map)</w:t>
      </w:r>
    </w:p>
    <w:p>
      <w:pPr>
        <w:numPr>
          <w:ilvl w:val="1"/>
          <w:numId w:val="24"/>
        </w:numPr>
        <w:spacing w:after="0" w:line="240" w:lineRule="auto"/>
        <w:rPr>
          <w:rFonts w:ascii="Times New Roman" w:hAnsi="Times New Roman" w:cs="Times New Roman"/>
          <w:lang w:eastAsia="ja-JP"/>
        </w:rPr>
      </w:pPr>
      <w:r>
        <w:rPr>
          <w:rFonts w:ascii="Times New Roman" w:hAnsi="Times New Roman" w:cs="Times New Roman"/>
          <w:lang w:eastAsia="ja-JP"/>
        </w:rPr>
        <w:t>FFS range value of Nu</w:t>
      </w:r>
    </w:p>
    <w:p>
      <w:pPr>
        <w:numPr>
          <w:ilvl w:val="0"/>
          <w:numId w:val="24"/>
        </w:numPr>
        <w:spacing w:after="0" w:line="240" w:lineRule="auto"/>
        <w:rPr>
          <w:rFonts w:ascii="Times New Roman" w:hAnsi="Times New Roman" w:cs="Times New Roman"/>
          <w:lang w:eastAsia="ja-JP"/>
        </w:rPr>
      </w:pPr>
      <w:r>
        <w:rPr>
          <w:rFonts w:ascii="Times New Roman" w:hAnsi="Times New Roman" w:cs="Times New Roman"/>
          <w:lang w:eastAsia="ja-JP"/>
        </w:rPr>
        <w:t xml:space="preserve">UTO_offset is the offset value. </w:t>
      </w:r>
    </w:p>
    <w:p>
      <w:pPr>
        <w:numPr>
          <w:ilvl w:val="1"/>
          <w:numId w:val="24"/>
        </w:numPr>
        <w:spacing w:after="0" w:line="240" w:lineRule="auto"/>
        <w:rPr>
          <w:rFonts w:ascii="Times New Roman" w:hAnsi="Times New Roman" w:cs="Times New Roman"/>
          <w:lang w:eastAsia="ja-JP"/>
        </w:rPr>
      </w:pPr>
      <w:r>
        <w:rPr>
          <w:rFonts w:ascii="Times New Roman" w:hAnsi="Times New Roman" w:cs="Times New Roman"/>
          <w:lang w:eastAsia="ja-JP"/>
        </w:rPr>
        <w:t>Alt-1: UTO_Offset is provided by configuration.</w:t>
      </w:r>
    </w:p>
    <w:p>
      <w:pPr>
        <w:numPr>
          <w:ilvl w:val="2"/>
          <w:numId w:val="24"/>
        </w:numPr>
        <w:spacing w:after="0" w:line="240" w:lineRule="auto"/>
        <w:rPr>
          <w:rFonts w:ascii="Times New Roman" w:hAnsi="Times New Roman" w:cs="Times New Roman"/>
          <w:lang w:eastAsia="ja-JP"/>
        </w:rPr>
      </w:pPr>
      <w:r>
        <w:rPr>
          <w:rFonts w:ascii="Times New Roman" w:hAnsi="Times New Roman" w:cs="Times New Roman"/>
          <w:lang w:eastAsia="ja-JP"/>
        </w:rPr>
        <w:t xml:space="preserve">FFS range value of UTO_offset </w:t>
      </w:r>
    </w:p>
    <w:p>
      <w:pPr>
        <w:numPr>
          <w:ilvl w:val="1"/>
          <w:numId w:val="24"/>
        </w:numPr>
        <w:spacing w:after="0" w:line="240" w:lineRule="auto"/>
        <w:rPr>
          <w:rFonts w:ascii="Times New Roman" w:hAnsi="Times New Roman" w:cs="Times New Roman"/>
          <w:lang w:eastAsia="ja-JP"/>
        </w:rPr>
      </w:pPr>
      <w:r>
        <w:rPr>
          <w:rFonts w:ascii="Times New Roman" w:hAnsi="Times New Roman" w:cs="Times New Roman"/>
          <w:lang w:eastAsia="ja-JP"/>
        </w:rPr>
        <w:t>Alt-2: UTO_Offset = 0</w:t>
      </w:r>
    </w:p>
    <w:p>
      <w:pPr>
        <w:pStyle w:val="83"/>
        <w:numPr>
          <w:ilvl w:val="0"/>
          <w:numId w:val="24"/>
        </w:numPr>
        <w:spacing w:after="0" w:line="240" w:lineRule="auto"/>
        <w:contextualSpacing w:val="0"/>
        <w:rPr>
          <w:rFonts w:ascii="Times New Roman" w:hAnsi="Times New Roman" w:cs="Times New Roman"/>
          <w:szCs w:val="20"/>
          <w:lang w:eastAsia="ja-JP"/>
        </w:rPr>
      </w:pPr>
      <w:r>
        <w:rPr>
          <w:rFonts w:ascii="Times New Roman" w:hAnsi="Times New Roman" w:cs="Times New Roman"/>
          <w:lang w:eastAsia="ja-JP"/>
        </w:rPr>
        <w:t>A transmitted CG PUSCH, carries UTO-UCI that is applicable to the Nu consecutive and valid CG PUSCH TOs, starting with UTO_offset from the end of the transmitted CG PUSCH.</w:t>
      </w:r>
    </w:p>
    <w:p>
      <w:pPr>
        <w:rPr>
          <w:rFonts w:ascii="Times New Roman" w:hAnsi="Times New Roman" w:cs="Times New Roman"/>
          <w:szCs w:val="20"/>
        </w:rPr>
      </w:pPr>
      <w:r>
        <w:rPr>
          <w:rFonts w:ascii="Times New Roman" w:hAnsi="Times New Roman" w:cs="Times New Roman"/>
          <w:szCs w:val="20"/>
          <w:lang w:eastAsia="ja-JP"/>
        </w:rPr>
        <w:t>FFS on whether/how to extend to multiple CG configurations</w:t>
      </w:r>
    </w:p>
    <w:p>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Pr>
          <w:rFonts w:ascii="Times New Roman" w:hAnsi="Times New Roman" w:cs="Times New Roman"/>
        </w:rPr>
        <w:t xml:space="preserve">In this contribution, we provide our views on further XR specific capacity enhancements techniques. </w:t>
      </w:r>
    </w:p>
    <w:p>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Discussion</w:t>
      </w:r>
    </w:p>
    <w:p>
      <w:pPr>
        <w:pStyle w:val="30"/>
        <w:ind w:left="24"/>
        <w:rPr>
          <w:rFonts w:cs="Times New Roman"/>
          <w:color w:val="000000" w:themeColor="text1"/>
          <w:sz w:val="22"/>
          <w:lang w:eastAsia="zh-CN"/>
          <w14:textFill>
            <w14:solidFill>
              <w14:schemeClr w14:val="tx1"/>
            </w14:solidFill>
          </w14:textFill>
        </w:rPr>
      </w:pPr>
      <w:bookmarkStart w:id="2" w:name="OLE_LINK4"/>
      <w:bookmarkStart w:id="3" w:name="OLE_LINK3"/>
      <w:r>
        <w:rPr>
          <w:rFonts w:cs="Times New Roman"/>
          <w:color w:val="000000" w:themeColor="text1"/>
          <w:sz w:val="22"/>
          <w:lang w:eastAsia="zh-CN"/>
          <w14:textFill>
            <w14:solidFill>
              <w14:schemeClr w14:val="tx1"/>
            </w14:solidFill>
          </w14:textFill>
        </w:rPr>
        <w:t>Traffic characteristics of XR services were intensively studied</w:t>
      </w:r>
      <w:r>
        <w:rPr>
          <w:rFonts w:cs="Times New Roman"/>
          <w:color w:val="000000" w:themeColor="text1"/>
          <w:sz w:val="22"/>
          <w14:textFill>
            <w14:solidFill>
              <w14:schemeClr w14:val="tx1"/>
            </w14:solidFill>
          </w14:textFill>
        </w:rPr>
        <w:t xml:space="preserve"> </w:t>
      </w:r>
      <w:r>
        <w:rPr>
          <w:rFonts w:cs="Times New Roman"/>
          <w:color w:val="000000" w:themeColor="text1"/>
          <w:sz w:val="22"/>
          <w:lang w:eastAsia="zh-CN"/>
          <w14:textFill>
            <w14:solidFill>
              <w14:schemeClr w14:val="tx1"/>
            </w14:solidFill>
          </w14:textFill>
        </w:rPr>
        <w:t>in the Rel-17 RAN1 meetings, and the DL/UL traffic models for the video stream and Pose/control for XR and cloud gaming services were agreed. Based on the outcomes of the studies so far, the following characteristics [3] of the XR traffic are identified and should be considered for the potential enhancements of NR to support XR.</w:t>
      </w:r>
    </w:p>
    <w:p>
      <w:pPr>
        <w:pStyle w:val="30"/>
        <w:widowControl/>
        <w:numPr>
          <w:ilvl w:val="0"/>
          <w:numId w:val="26"/>
        </w:numPr>
        <w:spacing w:before="120" w:after="120"/>
        <w:rPr>
          <w:rFonts w:cs="Times New Roman"/>
          <w:color w:val="000000" w:themeColor="text1"/>
          <w:sz w:val="22"/>
          <w14:textFill>
            <w14:solidFill>
              <w14:schemeClr w14:val="tx1"/>
            </w14:solidFill>
          </w14:textFill>
        </w:rPr>
      </w:pPr>
      <w:r>
        <w:rPr>
          <w:rFonts w:cs="Times New Roman"/>
          <w:b/>
          <w:color w:val="000000" w:themeColor="text1"/>
          <w:sz w:val="22"/>
          <w:lang w:eastAsia="zh-CN"/>
          <w14:textFill>
            <w14:solidFill>
              <w14:schemeClr w14:val="tx1"/>
            </w14:solidFill>
          </w14:textFill>
        </w:rPr>
        <w:t>Non-integer periodicity</w:t>
      </w:r>
    </w:p>
    <w:p>
      <w:pPr>
        <w:pStyle w:val="30"/>
        <w:widowControl/>
        <w:spacing w:after="120"/>
        <w:rPr>
          <w:rFonts w:cs="Times New Roman"/>
          <w:sz w:val="22"/>
        </w:rPr>
      </w:pPr>
      <w:r>
        <w:rPr>
          <w:rFonts w:cs="Times New Roman"/>
          <w:color w:val="auto"/>
          <w:sz w:val="22"/>
        </w:rPr>
        <w:t xml:space="preserve">In RAN1 meetings of Rel-17, it was agreed that 60 frame per second (fps) is baseline for both DL and UL video stream and 30 fps, 90 fps as well as 120 fps can be also optionally evaluated. Based on the arrival time of packet with 30 fps, 60fps, 90fps, 120fps per second, the corresponding periodicities are {33.33ms, 16.67ms, 11.11ms, 8.33ms} respectively. It’s not an integer periodic of symbol or slot. </w:t>
      </w:r>
    </w:p>
    <w:p>
      <w:pPr>
        <w:pStyle w:val="30"/>
        <w:widowControl/>
        <w:numPr>
          <w:ilvl w:val="0"/>
          <w:numId w:val="26"/>
        </w:numPr>
        <w:spacing w:after="120"/>
        <w:rPr>
          <w:rFonts w:cs="Times New Roman"/>
          <w:b/>
          <w:color w:val="000000" w:themeColor="text1"/>
          <w:sz w:val="22"/>
          <w:lang w:eastAsia="zh-CN"/>
          <w14:textFill>
            <w14:solidFill>
              <w14:schemeClr w14:val="tx1"/>
            </w14:solidFill>
          </w14:textFill>
        </w:rPr>
      </w:pPr>
      <w:r>
        <w:rPr>
          <w:rFonts w:cs="Times New Roman"/>
          <w:b/>
          <w:color w:val="000000" w:themeColor="text1"/>
          <w:sz w:val="22"/>
          <w:lang w:eastAsia="zh-CN"/>
          <w14:textFill>
            <w14:solidFill>
              <w14:schemeClr w14:val="tx1"/>
            </w14:solidFill>
          </w14:textFill>
        </w:rPr>
        <w:t>Jitter of packet arrival time</w:t>
      </w:r>
    </w:p>
    <w:p>
      <w:pPr>
        <w:pStyle w:val="30"/>
        <w:widowControl/>
        <w:spacing w:after="120"/>
        <w:rPr>
          <w:rFonts w:cs="Times New Roman"/>
          <w:color w:val="000000" w:themeColor="text1"/>
          <w:sz w:val="22"/>
          <w:lang w:eastAsia="zh-CN"/>
          <w14:textFill>
            <w14:solidFill>
              <w14:schemeClr w14:val="tx1"/>
            </w14:solidFill>
          </w14:textFill>
        </w:rPr>
      </w:pPr>
      <w:r>
        <w:rPr>
          <w:rFonts w:cs="Times New Roman"/>
          <w:color w:val="000000" w:themeColor="text1"/>
          <w:sz w:val="22"/>
          <w:lang w:eastAsia="zh-CN"/>
          <w14:textFill>
            <w14:solidFill>
              <w14:schemeClr w14:val="tx1"/>
            </w14:solidFill>
          </w14:textFill>
        </w:rPr>
        <w:t xml:space="preserve">As agreed in RAN1 meeting in Rel-17, a truncated Gaussian distribution is used to model the jitter of DL and UL video stream for XR services. The range of jitter is agreed to be [-4, 4]ms (baseline) and [-5, 5]ms (optional). This means the XR packets may arrive at gNB or UE within a time window of total 8ms or 10ms length, and the exact arrival time is not known in advance. </w:t>
      </w:r>
    </w:p>
    <w:p>
      <w:pPr>
        <w:pStyle w:val="83"/>
        <w:widowControl w:val="0"/>
        <w:numPr>
          <w:ilvl w:val="0"/>
          <w:numId w:val="26"/>
        </w:numPr>
        <w:spacing w:before="120" w:after="120" w:line="276" w:lineRule="auto"/>
        <w:jc w:val="both"/>
        <w:rPr>
          <w:rFonts w:ascii="Times New Roman" w:hAnsi="Times New Roman" w:cs="Times New Roman"/>
          <w:b/>
          <w:bCs/>
        </w:rPr>
      </w:pPr>
      <w:r>
        <w:rPr>
          <w:rFonts w:ascii="Times New Roman" w:hAnsi="Times New Roman" w:cs="Times New Roman"/>
          <w:b/>
          <w:bCs/>
        </w:rPr>
        <w:t>Low latency and large packet size</w:t>
      </w:r>
    </w:p>
    <w:p>
      <w:pPr>
        <w:tabs>
          <w:tab w:val="left" w:pos="720"/>
        </w:tabs>
        <w:spacing w:before="120" w:after="120" w:line="240" w:lineRule="auto"/>
        <w:jc w:val="both"/>
        <w:rPr>
          <w:rFonts w:ascii="Times New Roman" w:hAnsi="Times New Roman" w:cs="Times New Roman"/>
        </w:rPr>
      </w:pPr>
      <w:r>
        <w:rPr>
          <w:rFonts w:ascii="Times New Roman" w:hAnsi="Times New Roman" w:cs="Times New Roman"/>
        </w:rPr>
        <w:t xml:space="preserve">To provide good experience of XR, the latency of XR traffic should be as low as possible. As agreed in RAN1 meetings in Rel-17, air interface PDB for DL video stream is as follows. </w:t>
      </w:r>
    </w:p>
    <w:p>
      <w:pPr>
        <w:autoSpaceDN w:val="0"/>
        <w:spacing w:after="0" w:line="240" w:lineRule="auto"/>
        <w:ind w:left="720"/>
        <w:jc w:val="both"/>
        <w:rPr>
          <w:rFonts w:ascii="Times New Roman" w:hAnsi="Times New Roman" w:eastAsia="Batang" w:cs="Times New Roman"/>
          <w:lang w:val="en-GB" w:eastAsia="zh-CN"/>
        </w:rPr>
      </w:pPr>
      <w:r>
        <w:rPr>
          <w:rFonts w:ascii="Times New Roman" w:hAnsi="Times New Roman" w:eastAsia="Batang" w:cs="Times New Roman"/>
          <w:lang w:val="en-GB" w:eastAsia="zh-CN"/>
        </w:rPr>
        <w:t>VR/AR</w:t>
      </w:r>
    </w:p>
    <w:p>
      <w:pPr>
        <w:numPr>
          <w:ilvl w:val="1"/>
          <w:numId w:val="27"/>
        </w:numPr>
        <w:autoSpaceDN w:val="0"/>
        <w:spacing w:after="0" w:line="240" w:lineRule="auto"/>
        <w:jc w:val="both"/>
        <w:rPr>
          <w:rFonts w:ascii="Times New Roman" w:hAnsi="Times New Roman" w:eastAsia="Batang" w:cs="Times New Roman"/>
          <w:lang w:val="en-GB" w:eastAsia="zh-CN"/>
        </w:rPr>
      </w:pPr>
      <w:r>
        <w:rPr>
          <w:rFonts w:ascii="Times New Roman" w:hAnsi="Times New Roman" w:eastAsia="Batang" w:cs="Times New Roman"/>
          <w:lang w:val="en-GB" w:eastAsia="zh-CN"/>
        </w:rPr>
        <w:t>10ms </w:t>
      </w:r>
    </w:p>
    <w:p>
      <w:pPr>
        <w:autoSpaceDN w:val="0"/>
        <w:spacing w:after="0" w:line="240" w:lineRule="auto"/>
        <w:ind w:left="720"/>
        <w:jc w:val="both"/>
        <w:rPr>
          <w:rFonts w:ascii="Times New Roman" w:hAnsi="Times New Roman" w:eastAsia="Batang" w:cs="Times New Roman"/>
          <w:lang w:val="en-GB" w:eastAsia="zh-CN"/>
        </w:rPr>
      </w:pPr>
      <w:r>
        <w:rPr>
          <w:rFonts w:ascii="Times New Roman" w:hAnsi="Times New Roman" w:eastAsia="Batang" w:cs="Times New Roman"/>
          <w:lang w:val="en-GB" w:eastAsia="zh-CN"/>
        </w:rPr>
        <w:t>CG</w:t>
      </w:r>
    </w:p>
    <w:p>
      <w:pPr>
        <w:numPr>
          <w:ilvl w:val="1"/>
          <w:numId w:val="27"/>
        </w:numPr>
        <w:autoSpaceDN w:val="0"/>
        <w:spacing w:after="0" w:line="240" w:lineRule="auto"/>
        <w:jc w:val="both"/>
        <w:rPr>
          <w:rFonts w:ascii="Times New Roman" w:hAnsi="Times New Roman" w:eastAsia="Batang" w:cs="Times New Roman"/>
          <w:lang w:val="en-GB" w:eastAsia="zh-CN"/>
        </w:rPr>
      </w:pPr>
      <w:r>
        <w:rPr>
          <w:rFonts w:ascii="Times New Roman" w:hAnsi="Times New Roman" w:eastAsia="Batang" w:cs="Times New Roman"/>
          <w:lang w:val="en-GB" w:eastAsia="zh-CN"/>
        </w:rPr>
        <w:t>15ms</w:t>
      </w:r>
    </w:p>
    <w:p>
      <w:pPr>
        <w:autoSpaceDN w:val="0"/>
        <w:spacing w:after="0" w:line="240" w:lineRule="auto"/>
        <w:jc w:val="both"/>
        <w:rPr>
          <w:rFonts w:ascii="Times New Roman" w:hAnsi="Times New Roman" w:eastAsia="宋体" w:cs="Times New Roman"/>
          <w:lang w:eastAsia="zh-CN"/>
        </w:rPr>
      </w:pPr>
      <w:r>
        <w:rPr>
          <w:rFonts w:ascii="Times New Roman" w:hAnsi="Times New Roman" w:cs="Times New Roman"/>
          <w:lang w:eastAsia="sv-SE"/>
        </w:rPr>
        <w:t xml:space="preserve">According to the agreed traffic model in Rel-17, mean packet size is very large. Taking </w:t>
      </w:r>
      <w:r>
        <w:rPr>
          <w:rFonts w:ascii="Times New Roman" w:hAnsi="Times New Roman" w:cs="Times New Roman"/>
          <w:lang w:eastAsia="zh-CN"/>
        </w:rPr>
        <w:t>AR/VR 60Mbps as example, mean packet size is 125000 bytes.</w:t>
      </w:r>
      <w:r>
        <w:rPr>
          <w:rFonts w:ascii="Times New Roman" w:hAnsi="Times New Roman" w:eastAsia="宋体" w:cs="Times New Roman"/>
          <w:lang w:eastAsia="zh-CN"/>
        </w:rPr>
        <w:t xml:space="preserve"> This is very different from</w:t>
      </w:r>
      <w:r>
        <w:rPr>
          <w:rFonts w:ascii="Times New Roman" w:hAnsi="Times New Roman" w:cs="Times New Roman"/>
        </w:rPr>
        <w:t xml:space="preserve"> R-15/6 URLLC or eMBB services</w:t>
      </w:r>
      <w:r>
        <w:rPr>
          <w:rFonts w:ascii="Times New Roman" w:hAnsi="Times New Roman" w:cs="Times New Roman"/>
          <w:lang w:eastAsia="zh-CN"/>
        </w:rPr>
        <w:t>.</w:t>
      </w:r>
      <w:r>
        <w:rPr>
          <w:rFonts w:ascii="Times New Roman" w:hAnsi="Times New Roman" w:cs="Times New Roman"/>
        </w:rPr>
        <w:t xml:space="preserve"> For URLLC, one of the most challenge is latency, and for eMBB, one of the most challenge is high transmission data. However, for XR services, both high transmission rate and low latency should be satisfied.</w:t>
      </w:r>
    </w:p>
    <w:p>
      <w:pPr>
        <w:pStyle w:val="30"/>
        <w:widowControl/>
        <w:numPr>
          <w:ilvl w:val="0"/>
          <w:numId w:val="26"/>
        </w:numPr>
        <w:spacing w:before="120" w:after="120"/>
        <w:rPr>
          <w:rFonts w:cs="Times New Roman"/>
          <w:b/>
          <w:color w:val="000000" w:themeColor="text1"/>
          <w:sz w:val="22"/>
          <w:lang w:eastAsia="zh-CN"/>
          <w14:textFill>
            <w14:solidFill>
              <w14:schemeClr w14:val="tx1"/>
            </w14:solidFill>
          </w14:textFill>
        </w:rPr>
      </w:pPr>
      <w:r>
        <w:rPr>
          <w:rFonts w:cs="Times New Roman"/>
          <w:b/>
          <w:color w:val="000000" w:themeColor="text1"/>
          <w:sz w:val="22"/>
          <w:lang w:eastAsia="zh-CN"/>
          <w14:textFill>
            <w14:solidFill>
              <w14:schemeClr w14:val="tx1"/>
            </w14:solidFill>
          </w14:textFill>
        </w:rPr>
        <w:t>Varying packet size</w:t>
      </w:r>
    </w:p>
    <w:p>
      <w:pPr>
        <w:spacing w:before="120" w:beforeLines="50" w:after="120" w:afterLines="50"/>
        <w:jc w:val="both"/>
        <w:rPr>
          <w:rFonts w:ascii="Times New Roman" w:hAnsi="Times New Roman" w:cs="Times New Roman"/>
          <w:lang w:eastAsia="zh-CN"/>
        </w:rPr>
      </w:pPr>
      <w:r>
        <w:rPr>
          <w:rFonts w:ascii="Times New Roman" w:hAnsi="Times New Roman" w:eastAsia="宋体" w:cs="Times New Roman"/>
          <w:lang w:eastAsia="zh-CN"/>
        </w:rPr>
        <w:t xml:space="preserve">In Rel-17 RAN1 meeting, </w:t>
      </w:r>
      <w:r>
        <w:rPr>
          <w:rFonts w:ascii="Times New Roman" w:hAnsi="Times New Roman" w:cs="Times New Roman"/>
          <w:lang w:eastAsia="ja-JP"/>
        </w:rPr>
        <w:t xml:space="preserve">parameters of Truncated Gaussian distribution for packet size of DL video stream in case of single stream evaluation has been agreed and is shown below. We can observed that the packet size of XR is not fixed. </w:t>
      </w:r>
    </w:p>
    <w:p>
      <w:pPr>
        <w:pStyle w:val="83"/>
        <w:numPr>
          <w:ilvl w:val="0"/>
          <w:numId w:val="28"/>
        </w:numPr>
        <w:overflowPunct w:val="0"/>
        <w:autoSpaceDE w:val="0"/>
        <w:autoSpaceDN w:val="0"/>
        <w:adjustRightInd w:val="0"/>
        <w:spacing w:before="120" w:beforeLines="50" w:after="120" w:afterLines="50" w:line="240" w:lineRule="auto"/>
        <w:jc w:val="both"/>
        <w:textAlignment w:val="baseline"/>
        <w:rPr>
          <w:rFonts w:ascii="Times New Roman" w:hAnsi="Times New Roman" w:cs="Times New Roman"/>
          <w:lang w:eastAsia="zh-CN"/>
        </w:rPr>
      </w:pPr>
      <w:r>
        <w:rPr>
          <w:rFonts w:ascii="Times New Roman" w:hAnsi="Times New Roman" w:cs="Times New Roman"/>
          <w:lang w:eastAsia="zh-CN"/>
        </w:rPr>
        <w:t>[STD, Max, Min]: [10.5, 150, 50]% of Mean packet size</w:t>
      </w:r>
    </w:p>
    <w:p>
      <w:pPr>
        <w:pStyle w:val="83"/>
        <w:numPr>
          <w:ilvl w:val="0"/>
          <w:numId w:val="26"/>
        </w:numPr>
        <w:spacing w:before="120" w:beforeLines="50" w:after="120" w:afterLines="50"/>
        <w:jc w:val="both"/>
        <w:rPr>
          <w:rFonts w:ascii="Times New Roman" w:hAnsi="Times New Roman" w:cs="Times New Roman"/>
          <w:b/>
          <w:lang w:eastAsia="zh-CN"/>
        </w:rPr>
      </w:pPr>
      <w:r>
        <w:rPr>
          <w:rFonts w:ascii="Times New Roman" w:hAnsi="Times New Roman" w:cs="Times New Roman"/>
          <w:b/>
          <w:lang w:eastAsia="zh-CN"/>
        </w:rPr>
        <w:t>Multiple flows</w:t>
      </w:r>
    </w:p>
    <w:p>
      <w:pPr>
        <w:spacing w:before="120" w:beforeLines="50" w:after="120" w:afterLines="50"/>
        <w:jc w:val="both"/>
        <w:rPr>
          <w:rFonts w:ascii="Times New Roman" w:hAnsi="Times New Roman" w:cs="Times New Roman"/>
        </w:rPr>
      </w:pPr>
      <w:r>
        <w:rPr>
          <w:rFonts w:ascii="Times New Roman" w:hAnsi="Times New Roman" w:cs="Times New Roman"/>
        </w:rPr>
        <w:t xml:space="preserve">For an XR application, there might be multiple data streams. Multiple streams may have different traffic characteristics, requirements and priorities. </w:t>
      </w:r>
    </w:p>
    <w:p>
      <w:p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 xml:space="preserve">Observation 1: XR services have the following characteristics. </w:t>
      </w:r>
    </w:p>
    <w:p>
      <w:pPr>
        <w:pStyle w:val="83"/>
        <w:numPr>
          <w:ilvl w:val="0"/>
          <w:numId w:val="29"/>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The non-integer periodicity</w:t>
      </w:r>
    </w:p>
    <w:p>
      <w:pPr>
        <w:pStyle w:val="83"/>
        <w:numPr>
          <w:ilvl w:val="0"/>
          <w:numId w:val="29"/>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Jitter of packet arrival time</w:t>
      </w:r>
    </w:p>
    <w:p>
      <w:pPr>
        <w:pStyle w:val="83"/>
        <w:numPr>
          <w:ilvl w:val="0"/>
          <w:numId w:val="29"/>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Low latency and large packet size</w:t>
      </w:r>
    </w:p>
    <w:p>
      <w:pPr>
        <w:pStyle w:val="83"/>
        <w:numPr>
          <w:ilvl w:val="0"/>
          <w:numId w:val="29"/>
        </w:numPr>
        <w:spacing w:before="120" w:after="120" w:line="240" w:lineRule="auto"/>
        <w:jc w:val="both"/>
        <w:rPr>
          <w:rFonts w:ascii="Times New Roman" w:hAnsi="Times New Roman" w:cs="Times New Roman"/>
          <w:i/>
          <w:color w:val="000000" w:themeColor="text1"/>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Varying packet size</w:t>
      </w:r>
    </w:p>
    <w:p>
      <w:pPr>
        <w:pStyle w:val="83"/>
        <w:numPr>
          <w:ilvl w:val="0"/>
          <w:numId w:val="29"/>
        </w:numPr>
        <w:spacing w:before="120" w:after="120" w:line="240" w:lineRule="auto"/>
        <w:jc w:val="both"/>
        <w:rPr>
          <w:rFonts w:ascii="Times New Roman" w:hAnsi="Times New Roman" w:cs="Times New Roman"/>
          <w:i/>
          <w:color w:val="000000" w:themeColor="text1"/>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Multiple flows</w:t>
      </w:r>
    </w:p>
    <w:bookmarkEnd w:id="2"/>
    <w:bookmarkEnd w:id="3"/>
    <w:p>
      <w:pPr>
        <w:pStyle w:val="4"/>
        <w:rPr>
          <w:sz w:val="22"/>
          <w:szCs w:val="22"/>
        </w:rPr>
      </w:pPr>
      <w:r>
        <w:rPr>
          <w:sz w:val="22"/>
          <w:szCs w:val="22"/>
        </w:rPr>
        <w:t>Repetition of multiple-PUSCHs CG</w:t>
      </w:r>
    </w:p>
    <w:p>
      <w:pPr>
        <w:jc w:val="both"/>
        <w:rPr>
          <w:rFonts w:ascii="Times New Roman" w:hAnsi="Times New Roman" w:cs="Times New Roman"/>
        </w:rPr>
      </w:pPr>
      <w:r>
        <w:rPr>
          <w:rFonts w:ascii="Times New Roman" w:hAnsi="Times New Roman" w:cs="Times New Roman"/>
          <w:lang w:eastAsia="zh-CN"/>
        </w:rPr>
        <w:t xml:space="preserve">For XR service, high reliability is also a key requirement, to improve the reliability of XR traffic, one of the most straightforward way is enabled repetition of multi-PUSCHs within a CG configuration. As a result, repetition for multiple PUSCHs transmission within a CG configuration need to be considered.  </w:t>
      </w:r>
    </w:p>
    <w:p>
      <w:pPr>
        <w:jc w:val="both"/>
        <w:rPr>
          <w:rFonts w:ascii="Times New Roman" w:hAnsi="Times New Roman" w:cs="Times New Roman"/>
          <w:b/>
          <w:i/>
          <w:position w:val="-6"/>
        </w:rPr>
      </w:pPr>
      <w:r>
        <w:rPr>
          <w:rFonts w:ascii="Times New Roman" w:hAnsi="Times New Roman" w:cs="Times New Roman"/>
          <w:b/>
          <w:bCs/>
          <w:i/>
          <w:position w:val="-6"/>
        </w:rPr>
        <w:t xml:space="preserve">Proposal 1: </w:t>
      </w:r>
      <w:r>
        <w:rPr>
          <w:rFonts w:ascii="Times New Roman" w:hAnsi="Times New Roman" w:cs="Times New Roman"/>
          <w:b/>
          <w:i/>
          <w:position w:val="-6"/>
        </w:rPr>
        <w:t>Repetition for multi-PUSCH</w:t>
      </w:r>
      <w:r>
        <w:rPr>
          <w:rFonts w:ascii="Times New Roman" w:hAnsi="Times New Roman" w:cs="Times New Roman"/>
          <w:b/>
          <w:i/>
          <w:position w:val="-6"/>
          <w:lang w:eastAsia="zh-CN"/>
        </w:rPr>
        <w:t>s</w:t>
      </w:r>
      <w:r>
        <w:rPr>
          <w:rFonts w:ascii="Times New Roman" w:hAnsi="Times New Roman" w:cs="Times New Roman"/>
          <w:b/>
          <w:i/>
          <w:position w:val="-6"/>
        </w:rPr>
        <w:t xml:space="preserve"> transmissions within a CG configuration can be supported. </w:t>
      </w:r>
    </w:p>
    <w:p>
      <w:pPr>
        <w:pStyle w:val="4"/>
        <w:rPr>
          <w:sz w:val="22"/>
          <w:szCs w:val="22"/>
          <w:lang w:val="en-US"/>
        </w:rPr>
      </w:pPr>
      <w:r>
        <w:rPr>
          <w:sz w:val="22"/>
          <w:szCs w:val="22"/>
          <w:lang w:val="en-US"/>
        </w:rPr>
        <w:t>UTO-UCI using to indicate the un-used TOs within a CG configuration</w:t>
      </w:r>
    </w:p>
    <w:p>
      <w:pPr>
        <w:jc w:val="both"/>
        <w:rPr>
          <w:rFonts w:ascii="Times New Roman" w:hAnsi="Times New Roman" w:cs="Times New Roman"/>
          <w:lang w:eastAsia="zh-CN"/>
        </w:rPr>
      </w:pPr>
      <w:r>
        <w:rPr>
          <w:rFonts w:ascii="Times New Roman" w:hAnsi="Times New Roman" w:cs="Times New Roman"/>
          <w:lang w:eastAsia="zh-CN"/>
        </w:rPr>
        <w:t>For the unused TOs within a CG configuration indication, in the last RAN1 meeting, it has been discussed and the following agreement has been achieved:</w:t>
      </w:r>
    </w:p>
    <w:p>
      <w:pPr>
        <w:rPr>
          <w:rFonts w:ascii="Times New Roman" w:hAnsi="Times New Roman" w:cs="Times New Roman"/>
          <w:b/>
          <w:bCs/>
          <w:szCs w:val="18"/>
          <w:lang w:eastAsia="ja-JP"/>
        </w:rPr>
      </w:pPr>
      <w:r>
        <w:rPr>
          <w:rFonts w:ascii="Times New Roman" w:hAnsi="Times New Roman" w:cs="Times New Roman"/>
          <w:b/>
          <w:bCs/>
          <w:szCs w:val="18"/>
          <w:lang w:eastAsia="ja-JP"/>
        </w:rPr>
        <w:t xml:space="preserve">Option A-1a: </w:t>
      </w:r>
    </w:p>
    <w:p>
      <w:pPr>
        <w:numPr>
          <w:ilvl w:val="1"/>
          <w:numId w:val="24"/>
        </w:numPr>
        <w:tabs>
          <w:tab w:val="left" w:pos="720"/>
          <w:tab w:val="clear" w:pos="1440"/>
        </w:tabs>
        <w:spacing w:after="0" w:line="240" w:lineRule="auto"/>
        <w:ind w:left="720"/>
        <w:rPr>
          <w:rFonts w:ascii="Times New Roman" w:hAnsi="Times New Roman" w:cs="Times New Roman"/>
          <w:szCs w:val="18"/>
          <w:lang w:eastAsia="ja-JP"/>
        </w:rPr>
      </w:pPr>
      <w:r>
        <w:rPr>
          <w:rFonts w:ascii="Times New Roman" w:hAnsi="Times New Roman" w:cs="Times New Roman"/>
          <w:szCs w:val="18"/>
          <w:lang w:eastAsia="ja-JP"/>
        </w:rPr>
        <w:t>Configure the RRC parameter UTO_period.</w:t>
      </w:r>
    </w:p>
    <w:p>
      <w:pPr>
        <w:numPr>
          <w:ilvl w:val="2"/>
          <w:numId w:val="24"/>
        </w:numPr>
        <w:tabs>
          <w:tab w:val="left" w:pos="1440"/>
          <w:tab w:val="clear" w:pos="2160"/>
        </w:tabs>
        <w:spacing w:after="0" w:line="240" w:lineRule="auto"/>
        <w:ind w:left="1440"/>
        <w:rPr>
          <w:rFonts w:ascii="Times New Roman" w:hAnsi="Times New Roman" w:cs="Times New Roman"/>
          <w:szCs w:val="18"/>
          <w:lang w:eastAsia="ja-JP"/>
        </w:rPr>
      </w:pPr>
      <w:r>
        <w:rPr>
          <w:rFonts w:ascii="Times New Roman" w:hAnsi="Times New Roman" w:cs="Times New Roman"/>
          <w:szCs w:val="18"/>
          <w:lang w:eastAsia="ja-JP"/>
        </w:rPr>
        <w:t>FFS range value of UTO_period</w:t>
      </w:r>
    </w:p>
    <w:p>
      <w:pPr>
        <w:numPr>
          <w:ilvl w:val="3"/>
          <w:numId w:val="24"/>
        </w:numPr>
        <w:tabs>
          <w:tab w:val="left" w:pos="2160"/>
          <w:tab w:val="clear" w:pos="2880"/>
        </w:tabs>
        <w:spacing w:after="0" w:line="240" w:lineRule="auto"/>
        <w:ind w:left="2160"/>
        <w:rPr>
          <w:rFonts w:ascii="Times New Roman" w:hAnsi="Times New Roman" w:cs="Times New Roman"/>
          <w:szCs w:val="18"/>
          <w:lang w:eastAsia="ja-JP"/>
        </w:rPr>
      </w:pPr>
      <w:r>
        <w:rPr>
          <w:rFonts w:ascii="Times New Roman" w:hAnsi="Times New Roman" w:cs="Times New Roman"/>
          <w:szCs w:val="18"/>
          <w:lang w:eastAsia="ja-JP"/>
        </w:rPr>
        <w:t>Alt-1: values in time unit (e.g., XR traffic periodicity)</w:t>
      </w:r>
    </w:p>
    <w:p>
      <w:pPr>
        <w:numPr>
          <w:ilvl w:val="3"/>
          <w:numId w:val="24"/>
        </w:numPr>
        <w:tabs>
          <w:tab w:val="left" w:pos="2160"/>
          <w:tab w:val="clear" w:pos="2880"/>
        </w:tabs>
        <w:spacing w:after="0" w:line="240" w:lineRule="auto"/>
        <w:ind w:left="2160"/>
        <w:rPr>
          <w:rFonts w:ascii="Times New Roman" w:hAnsi="Times New Roman" w:cs="Times New Roman"/>
          <w:szCs w:val="18"/>
          <w:lang w:eastAsia="ja-JP"/>
        </w:rPr>
      </w:pPr>
      <w:r>
        <w:rPr>
          <w:rFonts w:ascii="Times New Roman" w:hAnsi="Times New Roman" w:cs="Times New Roman"/>
          <w:szCs w:val="18"/>
          <w:lang w:eastAsia="ja-JP"/>
        </w:rPr>
        <w:t>Alt-2: one or multiple of CG periodicity given by integer values (n=1, 2, ..)</w:t>
      </w:r>
    </w:p>
    <w:p>
      <w:pPr>
        <w:numPr>
          <w:ilvl w:val="1"/>
          <w:numId w:val="24"/>
        </w:numPr>
        <w:tabs>
          <w:tab w:val="left" w:pos="720"/>
          <w:tab w:val="clear" w:pos="1440"/>
        </w:tabs>
        <w:spacing w:after="0" w:line="240" w:lineRule="auto"/>
        <w:ind w:left="720"/>
        <w:rPr>
          <w:rFonts w:ascii="Times New Roman" w:hAnsi="Times New Roman" w:cs="Times New Roman"/>
          <w:szCs w:val="18"/>
          <w:lang w:eastAsia="ja-JP"/>
        </w:rPr>
      </w:pPr>
      <w:r>
        <w:rPr>
          <w:rFonts w:ascii="Times New Roman" w:hAnsi="Times New Roman" w:cs="Times New Roman"/>
          <w:szCs w:val="18"/>
          <w:lang w:eastAsia="ja-JP"/>
        </w:rPr>
        <w:t>The starting time of the first period of UTO periodicity starts at the same as starting time of the first period of the CG configuration and ends after UTO_period. The next UTO period(s) are followed after the first UTO period.</w:t>
      </w:r>
    </w:p>
    <w:p>
      <w:pPr>
        <w:numPr>
          <w:ilvl w:val="1"/>
          <w:numId w:val="24"/>
        </w:numPr>
        <w:tabs>
          <w:tab w:val="left" w:pos="720"/>
          <w:tab w:val="clear" w:pos="1440"/>
        </w:tabs>
        <w:spacing w:after="0" w:line="240" w:lineRule="auto"/>
        <w:ind w:left="720"/>
        <w:rPr>
          <w:rFonts w:ascii="Times New Roman" w:hAnsi="Times New Roman" w:cs="Times New Roman"/>
          <w:szCs w:val="18"/>
          <w:lang w:eastAsia="ja-JP"/>
        </w:rPr>
      </w:pPr>
      <w:r>
        <w:rPr>
          <w:rFonts w:ascii="Times New Roman" w:hAnsi="Times New Roman" w:cs="Times New Roman"/>
          <w:szCs w:val="18"/>
          <w:lang w:eastAsia="ja-JP"/>
        </w:rPr>
        <w:t>A transmitted CG PUSCH that is confined within a UTO period, carries UTO-UCI that is applicable to the CG PUSCH TOs within the UTO period.</w:t>
      </w:r>
    </w:p>
    <w:p>
      <w:pPr>
        <w:rPr>
          <w:rFonts w:ascii="Times New Roman" w:hAnsi="Times New Roman" w:cs="Times New Roman"/>
          <w:b/>
          <w:bCs/>
          <w:szCs w:val="18"/>
          <w:lang w:eastAsia="ja-JP"/>
        </w:rPr>
      </w:pPr>
      <w:r>
        <w:rPr>
          <w:rFonts w:ascii="Times New Roman" w:hAnsi="Times New Roman" w:cs="Times New Roman"/>
          <w:b/>
          <w:bCs/>
          <w:szCs w:val="18"/>
          <w:lang w:eastAsia="ja-JP"/>
        </w:rPr>
        <w:t>Option A-2a:</w:t>
      </w:r>
    </w:p>
    <w:p>
      <w:pPr>
        <w:numPr>
          <w:ilvl w:val="1"/>
          <w:numId w:val="24"/>
        </w:numPr>
        <w:tabs>
          <w:tab w:val="left" w:pos="720"/>
          <w:tab w:val="clear" w:pos="1440"/>
        </w:tabs>
        <w:spacing w:after="0" w:line="240" w:lineRule="auto"/>
        <w:ind w:left="720"/>
        <w:rPr>
          <w:rFonts w:ascii="Times New Roman" w:hAnsi="Times New Roman" w:cs="Times New Roman"/>
          <w:szCs w:val="18"/>
          <w:lang w:eastAsia="ja-JP"/>
        </w:rPr>
      </w:pPr>
      <w:r>
        <w:rPr>
          <w:rFonts w:ascii="Times New Roman" w:hAnsi="Times New Roman" w:cs="Times New Roman"/>
          <w:szCs w:val="18"/>
          <w:lang w:eastAsia="ja-JP"/>
        </w:rPr>
        <w:t>Configure the RRC parameter UTO_period.</w:t>
      </w:r>
    </w:p>
    <w:p>
      <w:pPr>
        <w:numPr>
          <w:ilvl w:val="2"/>
          <w:numId w:val="24"/>
        </w:numPr>
        <w:tabs>
          <w:tab w:val="left" w:pos="1440"/>
          <w:tab w:val="clear" w:pos="2160"/>
        </w:tabs>
        <w:spacing w:after="0" w:line="240" w:lineRule="auto"/>
        <w:ind w:left="1440"/>
        <w:rPr>
          <w:rFonts w:ascii="Times New Roman" w:hAnsi="Times New Roman" w:cs="Times New Roman"/>
          <w:szCs w:val="18"/>
          <w:lang w:eastAsia="ja-JP"/>
        </w:rPr>
      </w:pPr>
      <w:r>
        <w:rPr>
          <w:rFonts w:ascii="Times New Roman" w:hAnsi="Times New Roman" w:cs="Times New Roman"/>
          <w:szCs w:val="18"/>
          <w:lang w:eastAsia="ja-JP"/>
        </w:rPr>
        <w:t>FFS range value of UTO_period</w:t>
      </w:r>
    </w:p>
    <w:p>
      <w:pPr>
        <w:numPr>
          <w:ilvl w:val="3"/>
          <w:numId w:val="24"/>
        </w:numPr>
        <w:tabs>
          <w:tab w:val="left" w:pos="2160"/>
          <w:tab w:val="clear" w:pos="2880"/>
        </w:tabs>
        <w:spacing w:after="0" w:line="240" w:lineRule="auto"/>
        <w:ind w:left="2160"/>
        <w:rPr>
          <w:rFonts w:ascii="Times New Roman" w:hAnsi="Times New Roman" w:cs="Times New Roman"/>
          <w:szCs w:val="18"/>
          <w:lang w:eastAsia="ja-JP"/>
        </w:rPr>
      </w:pPr>
      <w:r>
        <w:rPr>
          <w:rFonts w:ascii="Times New Roman" w:hAnsi="Times New Roman" w:cs="Times New Roman"/>
          <w:szCs w:val="18"/>
          <w:lang w:eastAsia="ja-JP"/>
        </w:rPr>
        <w:t>Alt-1: values in time unit (e.g., XR traffic periodicity)</w:t>
      </w:r>
    </w:p>
    <w:p>
      <w:pPr>
        <w:numPr>
          <w:ilvl w:val="3"/>
          <w:numId w:val="24"/>
        </w:numPr>
        <w:tabs>
          <w:tab w:val="left" w:pos="2160"/>
          <w:tab w:val="clear" w:pos="2880"/>
        </w:tabs>
        <w:spacing w:after="0" w:line="240" w:lineRule="auto"/>
        <w:ind w:left="2160"/>
        <w:rPr>
          <w:rFonts w:ascii="Times New Roman" w:hAnsi="Times New Roman" w:cs="Times New Roman"/>
          <w:szCs w:val="18"/>
          <w:lang w:eastAsia="ja-JP"/>
        </w:rPr>
      </w:pPr>
      <w:r>
        <w:rPr>
          <w:rFonts w:ascii="Times New Roman" w:hAnsi="Times New Roman" w:cs="Times New Roman"/>
          <w:szCs w:val="18"/>
          <w:lang w:eastAsia="ja-JP"/>
        </w:rPr>
        <w:t>Alt -2: one or multiple of CG periodicity given by integer values (n=1, 2, ..)</w:t>
      </w:r>
    </w:p>
    <w:p>
      <w:pPr>
        <w:numPr>
          <w:ilvl w:val="0"/>
          <w:numId w:val="25"/>
        </w:numPr>
        <w:tabs>
          <w:tab w:val="left" w:pos="720"/>
          <w:tab w:val="left" w:pos="1620"/>
          <w:tab w:val="clear" w:pos="1440"/>
        </w:tabs>
        <w:spacing w:after="0" w:line="240" w:lineRule="auto"/>
        <w:ind w:left="720"/>
        <w:rPr>
          <w:rFonts w:ascii="Times New Roman" w:hAnsi="Times New Roman" w:cs="Times New Roman"/>
          <w:szCs w:val="18"/>
          <w:lang w:eastAsia="ja-JP"/>
        </w:rPr>
      </w:pPr>
      <w:r>
        <w:rPr>
          <w:rFonts w:ascii="Times New Roman" w:hAnsi="Times New Roman" w:cs="Times New Roman"/>
          <w:szCs w:val="18"/>
          <w:lang w:eastAsia="ja-JP"/>
        </w:rPr>
        <w:t xml:space="preserve">Configure the RRC parameter UTO_offset. </w:t>
      </w:r>
    </w:p>
    <w:p>
      <w:pPr>
        <w:numPr>
          <w:ilvl w:val="1"/>
          <w:numId w:val="25"/>
        </w:numPr>
        <w:tabs>
          <w:tab w:val="left" w:pos="1440"/>
          <w:tab w:val="clear" w:pos="2160"/>
        </w:tabs>
        <w:spacing w:after="0" w:line="240" w:lineRule="auto"/>
        <w:ind w:left="1440"/>
        <w:rPr>
          <w:rFonts w:ascii="Times New Roman" w:hAnsi="Times New Roman" w:cs="Times New Roman"/>
          <w:szCs w:val="18"/>
          <w:lang w:eastAsia="ja-JP"/>
        </w:rPr>
      </w:pPr>
      <w:r>
        <w:rPr>
          <w:rFonts w:ascii="Times New Roman" w:hAnsi="Times New Roman" w:cs="Times New Roman"/>
          <w:szCs w:val="18"/>
          <w:lang w:eastAsia="ja-JP"/>
        </w:rPr>
        <w:t xml:space="preserve">FFS range value of UTO_offset </w:t>
      </w:r>
    </w:p>
    <w:p>
      <w:pPr>
        <w:numPr>
          <w:ilvl w:val="0"/>
          <w:numId w:val="25"/>
        </w:numPr>
        <w:tabs>
          <w:tab w:val="left" w:pos="720"/>
          <w:tab w:val="clear" w:pos="1440"/>
        </w:tabs>
        <w:spacing w:after="0" w:line="240" w:lineRule="auto"/>
        <w:ind w:left="720"/>
        <w:rPr>
          <w:rFonts w:ascii="Times New Roman" w:hAnsi="Times New Roman" w:cs="Times New Roman"/>
          <w:szCs w:val="18"/>
          <w:lang w:eastAsia="ja-JP"/>
        </w:rPr>
      </w:pPr>
      <w:r>
        <w:rPr>
          <w:rFonts w:ascii="Times New Roman" w:hAnsi="Times New Roman" w:cs="Times New Roman"/>
          <w:szCs w:val="18"/>
          <w:lang w:eastAsia="ja-JP"/>
        </w:rPr>
        <w:t>The starting time of the first period of UTO periodicity starts at the same as starting time of the first period of the CG configuration and ends after UTO_period. The next UTO period(s) are followed after the first UTO period.</w:t>
      </w:r>
    </w:p>
    <w:p>
      <w:pPr>
        <w:numPr>
          <w:ilvl w:val="0"/>
          <w:numId w:val="25"/>
        </w:numPr>
        <w:tabs>
          <w:tab w:val="left" w:pos="0"/>
        </w:tabs>
        <w:spacing w:after="0" w:line="240" w:lineRule="auto"/>
        <w:ind w:left="720"/>
        <w:rPr>
          <w:rFonts w:ascii="Times New Roman" w:hAnsi="Times New Roman" w:cs="Times New Roman"/>
          <w:szCs w:val="18"/>
          <w:lang w:eastAsia="ja-JP"/>
        </w:rPr>
      </w:pPr>
      <w:r>
        <w:rPr>
          <w:rFonts w:ascii="Times New Roman" w:hAnsi="Times New Roman" w:cs="Times New Roman"/>
          <w:szCs w:val="18"/>
          <w:lang w:eastAsia="ja-JP"/>
        </w:rPr>
        <w:t>A transmitted CG PUSCH that is confined within a UTO period, carries UTO-UCI that is applicable to the CG PUSCH TOs within the UTO period and after UTO_offset from the end of the transmitted CG PUSCH.</w:t>
      </w:r>
    </w:p>
    <w:p>
      <w:pPr>
        <w:rPr>
          <w:rFonts w:ascii="Times New Roman" w:hAnsi="Times New Roman" w:cs="Times New Roman"/>
          <w:b/>
          <w:bCs/>
          <w:szCs w:val="18"/>
          <w:lang w:eastAsia="ja-JP"/>
        </w:rPr>
      </w:pPr>
      <w:r>
        <w:rPr>
          <w:rFonts w:ascii="Times New Roman" w:hAnsi="Times New Roman" w:cs="Times New Roman"/>
          <w:b/>
          <w:bCs/>
          <w:szCs w:val="18"/>
          <w:lang w:eastAsia="ja-JP"/>
        </w:rPr>
        <w:t>Option B-a:</w:t>
      </w:r>
    </w:p>
    <w:p>
      <w:pPr>
        <w:numPr>
          <w:ilvl w:val="0"/>
          <w:numId w:val="25"/>
        </w:numPr>
        <w:tabs>
          <w:tab w:val="left" w:pos="720"/>
          <w:tab w:val="clear" w:pos="1440"/>
        </w:tabs>
        <w:spacing w:after="0" w:line="240" w:lineRule="auto"/>
        <w:ind w:left="720"/>
        <w:rPr>
          <w:rFonts w:ascii="Times New Roman" w:hAnsi="Times New Roman" w:cs="Times New Roman"/>
          <w:szCs w:val="18"/>
          <w:lang w:eastAsia="ja-JP"/>
        </w:rPr>
      </w:pPr>
      <w:r>
        <w:rPr>
          <w:rFonts w:ascii="Times New Roman" w:hAnsi="Times New Roman" w:cs="Times New Roman"/>
          <w:szCs w:val="18"/>
          <w:lang w:eastAsia="ja-JP"/>
        </w:rPr>
        <w:t>Configure the RRC parameter UTO_period.</w:t>
      </w:r>
    </w:p>
    <w:p>
      <w:pPr>
        <w:numPr>
          <w:ilvl w:val="1"/>
          <w:numId w:val="25"/>
        </w:numPr>
        <w:tabs>
          <w:tab w:val="left" w:pos="1440"/>
          <w:tab w:val="clear" w:pos="2160"/>
        </w:tabs>
        <w:spacing w:after="0" w:line="240" w:lineRule="auto"/>
        <w:ind w:left="1440"/>
        <w:rPr>
          <w:rFonts w:ascii="Times New Roman" w:hAnsi="Times New Roman" w:cs="Times New Roman"/>
          <w:szCs w:val="18"/>
          <w:lang w:eastAsia="ja-JP"/>
        </w:rPr>
      </w:pPr>
      <w:r>
        <w:rPr>
          <w:rFonts w:ascii="Times New Roman" w:hAnsi="Times New Roman" w:cs="Times New Roman"/>
          <w:szCs w:val="18"/>
          <w:lang w:eastAsia="ja-JP"/>
        </w:rPr>
        <w:t>FFS range value of UTO_period</w:t>
      </w:r>
    </w:p>
    <w:p>
      <w:pPr>
        <w:numPr>
          <w:ilvl w:val="2"/>
          <w:numId w:val="25"/>
        </w:numPr>
        <w:tabs>
          <w:tab w:val="left" w:pos="2160"/>
          <w:tab w:val="clear" w:pos="2880"/>
        </w:tabs>
        <w:spacing w:after="0" w:line="240" w:lineRule="auto"/>
        <w:ind w:left="2160"/>
        <w:rPr>
          <w:rFonts w:ascii="Times New Roman" w:hAnsi="Times New Roman" w:cs="Times New Roman"/>
          <w:szCs w:val="18"/>
          <w:lang w:eastAsia="ja-JP"/>
        </w:rPr>
      </w:pPr>
      <w:r>
        <w:rPr>
          <w:rFonts w:ascii="Times New Roman" w:hAnsi="Times New Roman" w:cs="Times New Roman"/>
          <w:szCs w:val="18"/>
          <w:lang w:eastAsia="ja-JP"/>
        </w:rPr>
        <w:t>Alt-1: values in time unit (e.g., XR traffic periodicity)</w:t>
      </w:r>
    </w:p>
    <w:p>
      <w:pPr>
        <w:numPr>
          <w:ilvl w:val="2"/>
          <w:numId w:val="25"/>
        </w:numPr>
        <w:tabs>
          <w:tab w:val="left" w:pos="2160"/>
          <w:tab w:val="clear" w:pos="2880"/>
        </w:tabs>
        <w:spacing w:after="0" w:line="240" w:lineRule="auto"/>
        <w:ind w:left="2160"/>
        <w:rPr>
          <w:rFonts w:ascii="Times New Roman" w:hAnsi="Times New Roman" w:cs="Times New Roman"/>
          <w:szCs w:val="18"/>
          <w:lang w:eastAsia="ja-JP"/>
        </w:rPr>
      </w:pPr>
      <w:r>
        <w:rPr>
          <w:rFonts w:ascii="Times New Roman" w:hAnsi="Times New Roman" w:cs="Times New Roman"/>
          <w:szCs w:val="18"/>
          <w:lang w:eastAsia="ja-JP"/>
        </w:rPr>
        <w:t>Alt -2: one or multiple of CG periodicity given by integer value (n=1, 2, ..)</w:t>
      </w:r>
    </w:p>
    <w:p>
      <w:pPr>
        <w:numPr>
          <w:ilvl w:val="0"/>
          <w:numId w:val="25"/>
        </w:numPr>
        <w:tabs>
          <w:tab w:val="left" w:pos="720"/>
          <w:tab w:val="left" w:pos="1620"/>
          <w:tab w:val="clear" w:pos="1440"/>
        </w:tabs>
        <w:spacing w:after="0" w:line="240" w:lineRule="auto"/>
        <w:ind w:left="720"/>
        <w:rPr>
          <w:rFonts w:ascii="Times New Roman" w:hAnsi="Times New Roman" w:cs="Times New Roman"/>
          <w:szCs w:val="18"/>
          <w:lang w:eastAsia="ja-JP"/>
        </w:rPr>
      </w:pPr>
      <w:r>
        <w:rPr>
          <w:rFonts w:ascii="Times New Roman" w:hAnsi="Times New Roman" w:cs="Times New Roman"/>
          <w:szCs w:val="18"/>
          <w:lang w:eastAsia="ja-JP"/>
        </w:rPr>
        <w:t xml:space="preserve">UTO_offset is the offset value. </w:t>
      </w:r>
    </w:p>
    <w:p>
      <w:pPr>
        <w:numPr>
          <w:ilvl w:val="1"/>
          <w:numId w:val="25"/>
        </w:numPr>
        <w:tabs>
          <w:tab w:val="left" w:pos="1440"/>
          <w:tab w:val="left" w:pos="1620"/>
          <w:tab w:val="clear" w:pos="2160"/>
        </w:tabs>
        <w:spacing w:after="0" w:line="240" w:lineRule="auto"/>
        <w:ind w:left="1440"/>
        <w:rPr>
          <w:rFonts w:ascii="Times New Roman" w:hAnsi="Times New Roman" w:cs="Times New Roman"/>
          <w:szCs w:val="18"/>
          <w:lang w:eastAsia="ja-JP"/>
        </w:rPr>
      </w:pPr>
      <w:r>
        <w:rPr>
          <w:rFonts w:ascii="Times New Roman" w:hAnsi="Times New Roman" w:cs="Times New Roman"/>
          <w:szCs w:val="18"/>
          <w:lang w:eastAsia="ja-JP"/>
        </w:rPr>
        <w:t>Alt-1: UTO_Offset is provided by configuration.</w:t>
      </w:r>
    </w:p>
    <w:p>
      <w:pPr>
        <w:numPr>
          <w:ilvl w:val="2"/>
          <w:numId w:val="25"/>
        </w:numPr>
        <w:tabs>
          <w:tab w:val="left" w:pos="2160"/>
          <w:tab w:val="clear" w:pos="2880"/>
        </w:tabs>
        <w:spacing w:after="0" w:line="240" w:lineRule="auto"/>
        <w:ind w:left="2160"/>
        <w:rPr>
          <w:rFonts w:ascii="Times New Roman" w:hAnsi="Times New Roman" w:cs="Times New Roman"/>
          <w:szCs w:val="18"/>
          <w:lang w:eastAsia="ja-JP"/>
        </w:rPr>
      </w:pPr>
      <w:r>
        <w:rPr>
          <w:rFonts w:ascii="Times New Roman" w:hAnsi="Times New Roman" w:cs="Times New Roman"/>
          <w:szCs w:val="18"/>
          <w:lang w:eastAsia="ja-JP"/>
        </w:rPr>
        <w:t xml:space="preserve">FFS range value of UTO_offset </w:t>
      </w:r>
    </w:p>
    <w:p>
      <w:pPr>
        <w:numPr>
          <w:ilvl w:val="1"/>
          <w:numId w:val="25"/>
        </w:numPr>
        <w:tabs>
          <w:tab w:val="left" w:pos="0"/>
        </w:tabs>
        <w:spacing w:after="0" w:line="240" w:lineRule="auto"/>
        <w:ind w:left="1440"/>
        <w:rPr>
          <w:rFonts w:ascii="Times New Roman" w:hAnsi="Times New Roman" w:cs="Times New Roman"/>
          <w:szCs w:val="18"/>
          <w:lang w:eastAsia="ja-JP"/>
        </w:rPr>
      </w:pPr>
      <w:r>
        <w:rPr>
          <w:rFonts w:ascii="Times New Roman" w:hAnsi="Times New Roman" w:cs="Times New Roman"/>
          <w:szCs w:val="18"/>
          <w:lang w:eastAsia="ja-JP"/>
        </w:rPr>
        <w:t>Alt-2: UTO_Offset = 0</w:t>
      </w:r>
    </w:p>
    <w:p>
      <w:pPr>
        <w:numPr>
          <w:ilvl w:val="0"/>
          <w:numId w:val="25"/>
        </w:numPr>
        <w:tabs>
          <w:tab w:val="left" w:pos="720"/>
          <w:tab w:val="left" w:pos="1620"/>
          <w:tab w:val="clear" w:pos="1440"/>
        </w:tabs>
        <w:spacing w:after="0" w:line="240" w:lineRule="auto"/>
        <w:ind w:left="720"/>
        <w:rPr>
          <w:rFonts w:ascii="Times New Roman" w:hAnsi="Times New Roman" w:cs="Times New Roman"/>
          <w:szCs w:val="18"/>
          <w:lang w:eastAsia="ja-JP"/>
        </w:rPr>
      </w:pPr>
      <w:r>
        <w:rPr>
          <w:rFonts w:ascii="Times New Roman" w:hAnsi="Times New Roman" w:cs="Times New Roman"/>
          <w:szCs w:val="18"/>
          <w:lang w:eastAsia="ja-JP"/>
        </w:rPr>
        <w:t xml:space="preserve">A transmitted CG PUSCH carries UTO-UCI that is applicable to the valid CG PUSCH TOs that are confined within UTO_period starting with UTO_offset from the end of the transmitted CG PUSCH. </w:t>
      </w:r>
    </w:p>
    <w:p>
      <w:pPr>
        <w:rPr>
          <w:rFonts w:ascii="Times New Roman" w:hAnsi="Times New Roman" w:eastAsia="Gulim" w:cs="Times New Roman"/>
          <w:b/>
          <w:bCs/>
          <w:szCs w:val="20"/>
          <w:lang w:eastAsia="ja-JP"/>
        </w:rPr>
      </w:pPr>
      <w:r>
        <w:rPr>
          <w:rFonts w:ascii="Times New Roman" w:hAnsi="Times New Roman" w:cs="Times New Roman"/>
          <w:b/>
          <w:bCs/>
          <w:lang w:eastAsia="ja-JP"/>
        </w:rPr>
        <w:t>Option B-b2:</w:t>
      </w:r>
    </w:p>
    <w:p>
      <w:pPr>
        <w:numPr>
          <w:ilvl w:val="0"/>
          <w:numId w:val="24"/>
        </w:numPr>
        <w:spacing w:after="0" w:line="240" w:lineRule="auto"/>
        <w:rPr>
          <w:rFonts w:ascii="Times New Roman" w:hAnsi="Times New Roman" w:cs="Times New Roman"/>
          <w:sz w:val="24"/>
          <w:lang w:eastAsia="ja-JP"/>
        </w:rPr>
      </w:pPr>
      <w:r>
        <w:rPr>
          <w:rFonts w:ascii="Times New Roman" w:hAnsi="Times New Roman" w:cs="Times New Roman"/>
          <w:lang w:eastAsia="ja-JP"/>
        </w:rPr>
        <w:t>Configure the RRC parameter Nu (Nu is the size of bit-map)</w:t>
      </w:r>
    </w:p>
    <w:p>
      <w:pPr>
        <w:numPr>
          <w:ilvl w:val="1"/>
          <w:numId w:val="24"/>
        </w:numPr>
        <w:spacing w:after="0" w:line="240" w:lineRule="auto"/>
        <w:rPr>
          <w:rFonts w:ascii="Times New Roman" w:hAnsi="Times New Roman" w:cs="Times New Roman"/>
          <w:lang w:eastAsia="ja-JP"/>
        </w:rPr>
      </w:pPr>
      <w:r>
        <w:rPr>
          <w:rFonts w:ascii="Times New Roman" w:hAnsi="Times New Roman" w:cs="Times New Roman"/>
          <w:lang w:eastAsia="ja-JP"/>
        </w:rPr>
        <w:t>FFS range value of Nu</w:t>
      </w:r>
    </w:p>
    <w:p>
      <w:pPr>
        <w:numPr>
          <w:ilvl w:val="0"/>
          <w:numId w:val="24"/>
        </w:numPr>
        <w:spacing w:after="0" w:line="240" w:lineRule="auto"/>
        <w:rPr>
          <w:rFonts w:ascii="Times New Roman" w:hAnsi="Times New Roman" w:cs="Times New Roman"/>
          <w:lang w:eastAsia="ja-JP"/>
        </w:rPr>
      </w:pPr>
      <w:r>
        <w:rPr>
          <w:rFonts w:ascii="Times New Roman" w:hAnsi="Times New Roman" w:cs="Times New Roman"/>
          <w:lang w:eastAsia="ja-JP"/>
        </w:rPr>
        <w:t xml:space="preserve">UTO_offset is the offset value. </w:t>
      </w:r>
    </w:p>
    <w:p>
      <w:pPr>
        <w:numPr>
          <w:ilvl w:val="1"/>
          <w:numId w:val="24"/>
        </w:numPr>
        <w:spacing w:after="0" w:line="240" w:lineRule="auto"/>
        <w:rPr>
          <w:rFonts w:ascii="Times New Roman" w:hAnsi="Times New Roman" w:cs="Times New Roman"/>
          <w:lang w:eastAsia="ja-JP"/>
        </w:rPr>
      </w:pPr>
      <w:r>
        <w:rPr>
          <w:rFonts w:ascii="Times New Roman" w:hAnsi="Times New Roman" w:cs="Times New Roman"/>
          <w:lang w:eastAsia="ja-JP"/>
        </w:rPr>
        <w:t>Alt-1: UTO_Offset is provided by configuration.</w:t>
      </w:r>
    </w:p>
    <w:p>
      <w:pPr>
        <w:numPr>
          <w:ilvl w:val="2"/>
          <w:numId w:val="24"/>
        </w:numPr>
        <w:spacing w:after="0" w:line="240" w:lineRule="auto"/>
        <w:rPr>
          <w:rFonts w:ascii="Times New Roman" w:hAnsi="Times New Roman" w:cs="Times New Roman"/>
          <w:lang w:eastAsia="ja-JP"/>
        </w:rPr>
      </w:pPr>
      <w:r>
        <w:rPr>
          <w:rFonts w:ascii="Times New Roman" w:hAnsi="Times New Roman" w:cs="Times New Roman"/>
          <w:lang w:eastAsia="ja-JP"/>
        </w:rPr>
        <w:t xml:space="preserve">FFS range value of UTO_offset </w:t>
      </w:r>
    </w:p>
    <w:p>
      <w:pPr>
        <w:numPr>
          <w:ilvl w:val="1"/>
          <w:numId w:val="24"/>
        </w:numPr>
        <w:spacing w:after="0" w:line="240" w:lineRule="auto"/>
        <w:rPr>
          <w:rFonts w:ascii="Times New Roman" w:hAnsi="Times New Roman" w:cs="Times New Roman"/>
          <w:lang w:eastAsia="ja-JP"/>
        </w:rPr>
      </w:pPr>
      <w:r>
        <w:rPr>
          <w:rFonts w:ascii="Times New Roman" w:hAnsi="Times New Roman" w:cs="Times New Roman"/>
          <w:lang w:eastAsia="ja-JP"/>
        </w:rPr>
        <w:t>Alt-2: UTO_Offset = 0</w:t>
      </w:r>
    </w:p>
    <w:p>
      <w:pPr>
        <w:pStyle w:val="83"/>
        <w:numPr>
          <w:ilvl w:val="0"/>
          <w:numId w:val="24"/>
        </w:numPr>
        <w:spacing w:after="0" w:line="240" w:lineRule="auto"/>
        <w:contextualSpacing w:val="0"/>
        <w:rPr>
          <w:rFonts w:ascii="Times New Roman" w:hAnsi="Times New Roman" w:cs="Times New Roman"/>
          <w:lang w:eastAsia="zh-CN"/>
        </w:rPr>
      </w:pPr>
      <w:r>
        <w:rPr>
          <w:rFonts w:ascii="Times New Roman" w:hAnsi="Times New Roman" w:cs="Times New Roman"/>
          <w:lang w:eastAsia="ja-JP"/>
        </w:rPr>
        <w:t>A transmitted CG PUSCH, carries UTO-UCI that is applicable to the Nu consecutive and valid CG PUSCH TOs, starting with UTO_offset from the end of the transmitted CG PUSCH.</w:t>
      </w:r>
    </w:p>
    <w:p>
      <w:pPr>
        <w:pStyle w:val="83"/>
        <w:spacing w:after="0" w:line="240" w:lineRule="auto"/>
        <w:ind w:left="0"/>
        <w:contextualSpacing w:val="0"/>
        <w:rPr>
          <w:rFonts w:ascii="Times New Roman" w:hAnsi="Times New Roman" w:cs="Times New Roman"/>
          <w:lang w:eastAsia="zh-CN"/>
        </w:rPr>
      </w:pPr>
    </w:p>
    <w:p>
      <w:pPr>
        <w:spacing w:after="0" w:line="240" w:lineRule="auto"/>
        <w:jc w:val="both"/>
        <w:rPr>
          <w:rFonts w:ascii="Times New Roman" w:hAnsi="Times New Roman" w:cs="Times New Roman"/>
        </w:rPr>
      </w:pPr>
      <w:r>
        <w:rPr>
          <w:rFonts w:ascii="Times New Roman" w:hAnsi="Times New Roman" w:cs="Times New Roman"/>
        </w:rPr>
        <w:t>As the XR traffic is generated periodically</w:t>
      </w:r>
      <w:r>
        <w:rPr>
          <w:rFonts w:hint="eastAsia" w:ascii="Times New Roman" w:hAnsi="Times New Roman" w:cs="Times New Roman"/>
          <w:lang w:eastAsia="zh-CN"/>
        </w:rPr>
        <w:t>,</w:t>
      </w:r>
      <w:r>
        <w:rPr>
          <w:rFonts w:ascii="Times New Roman" w:hAnsi="Times New Roman" w:cs="Times New Roman"/>
        </w:rPr>
        <w:t xml:space="preserve"> with low latency and vary packet size, to support XR traffic via CG is one straightforward way to reduce the scheduling delay thanks to no SR and BSR procedure. For XR </w:t>
      </w:r>
      <w:r>
        <w:rPr>
          <w:rFonts w:hint="eastAsia" w:ascii="Times New Roman" w:hAnsi="Times New Roman" w:cs="Times New Roman"/>
          <w:lang w:eastAsia="zh-CN"/>
        </w:rPr>
        <w:t>traffic</w:t>
      </w:r>
      <w:r>
        <w:rPr>
          <w:rFonts w:ascii="Times New Roman" w:hAnsi="Times New Roman" w:cs="Times New Roman"/>
        </w:rPr>
        <w:t xml:space="preserve"> with large packet, a PUSCH transmission occasion within a CG configuration is not enough to transmit a whole packet, </w:t>
      </w:r>
      <w:r>
        <w:rPr>
          <w:rFonts w:ascii="Times New Roman" w:hAnsi="Times New Roman" w:eastAsia="宋体" w:cs="Times New Roman"/>
          <w:lang w:eastAsia="zh-CN"/>
        </w:rPr>
        <w:t xml:space="preserve">in addition, as the CG resources is semi-statically configured to UE, due to lack </w:t>
      </w:r>
      <w:r>
        <w:rPr>
          <w:rFonts w:hint="eastAsia" w:ascii="Times New Roman" w:hAnsi="Times New Roman" w:eastAsia="宋体" w:cs="Times New Roman"/>
          <w:lang w:eastAsia="zh-CN"/>
        </w:rPr>
        <w:t>the</w:t>
      </w:r>
      <w:r>
        <w:rPr>
          <w:rFonts w:ascii="Times New Roman" w:hAnsi="Times New Roman" w:eastAsia="宋体" w:cs="Times New Roman"/>
          <w:lang w:eastAsia="zh-CN"/>
        </w:rPr>
        <w:t xml:space="preserve"> information of the XR packet, then gNB need to configure enough number of TOs </w:t>
      </w:r>
      <w:r>
        <w:rPr>
          <w:rFonts w:ascii="Times New Roman" w:hAnsi="Times New Roman" w:cs="Times New Roman"/>
        </w:rPr>
        <w:t xml:space="preserve">within a CG period to make sure </w:t>
      </w:r>
      <w:r>
        <w:rPr>
          <w:rFonts w:hint="eastAsia" w:ascii="Times New Roman" w:hAnsi="Times New Roman" w:cs="Times New Roman"/>
          <w:lang w:eastAsia="zh-CN"/>
        </w:rPr>
        <w:t>a</w:t>
      </w:r>
      <w:r>
        <w:rPr>
          <w:rFonts w:ascii="Times New Roman" w:hAnsi="Times New Roman" w:cs="Times New Roman"/>
        </w:rPr>
        <w:t xml:space="preserve"> XR packet can be carried whole. However, this may be lead resources oversupplied. To handle of this issue, the un-used TOs within a CG configuration can be indicated to gNB via a UTO-UCI, then gNB can scheduling the resources reserved for the un-used TOs to other UEs.</w:t>
      </w:r>
      <w:r>
        <w:rPr>
          <w:rFonts w:hint="eastAsia" w:ascii="Times New Roman" w:hAnsi="Times New Roman" w:cs="Times New Roman"/>
          <w:lang w:eastAsia="zh-CN"/>
        </w:rPr>
        <w:t xml:space="preserve"> </w:t>
      </w:r>
      <w:r>
        <w:rPr>
          <w:rFonts w:ascii="Times New Roman" w:hAnsi="Times New Roman" w:cs="Times New Roman"/>
        </w:rPr>
        <w:t>Some companies were proposed that the</w:t>
      </w:r>
      <w:bookmarkStart w:id="4" w:name="OLE_LINK1"/>
      <w:r>
        <w:rPr>
          <w:rFonts w:ascii="Times New Roman" w:hAnsi="Times New Roman" w:cs="Times New Roman"/>
        </w:rPr>
        <w:t xml:space="preserve"> UTO-UCI can indicate un-used TOs within multiple CG periods</w:t>
      </w:r>
      <w:bookmarkEnd w:id="4"/>
      <w:r>
        <w:rPr>
          <w:rFonts w:ascii="Times New Roman" w:hAnsi="Times New Roman" w:cs="Times New Roman"/>
        </w:rPr>
        <w:t xml:space="preserve"> in last meeting. In our view, due to UE doesn’t know the packet size </w:t>
      </w:r>
      <w:r>
        <w:rPr>
          <w:rFonts w:hint="eastAsia" w:ascii="Times New Roman" w:hAnsi="Times New Roman" w:cs="Times New Roman"/>
          <w:lang w:eastAsia="zh-CN"/>
        </w:rPr>
        <w:t xml:space="preserve">arrived </w:t>
      </w:r>
      <w:r>
        <w:rPr>
          <w:rFonts w:ascii="Times New Roman" w:hAnsi="Times New Roman" w:cs="Times New Roman"/>
        </w:rPr>
        <w:t xml:space="preserve">in </w:t>
      </w:r>
      <w:r>
        <w:rPr>
          <w:rFonts w:hint="eastAsia" w:ascii="Times New Roman" w:hAnsi="Times New Roman" w:cs="Times New Roman"/>
          <w:lang w:eastAsia="zh-CN"/>
        </w:rPr>
        <w:t xml:space="preserve">the </w:t>
      </w:r>
      <w:r>
        <w:rPr>
          <w:rFonts w:ascii="Times New Roman" w:hAnsi="Times New Roman" w:cs="Times New Roman"/>
        </w:rPr>
        <w:t>next period, thus</w:t>
      </w:r>
      <w:r>
        <w:rPr>
          <w:rFonts w:hint="eastAsia" w:ascii="Times New Roman" w:hAnsi="Times New Roman" w:cs="Times New Roman"/>
          <w:lang w:eastAsia="zh-CN"/>
        </w:rPr>
        <w:t>,</w:t>
      </w:r>
      <w:r>
        <w:rPr>
          <w:rFonts w:ascii="Times New Roman" w:hAnsi="Times New Roman" w:cs="Times New Roman"/>
        </w:rPr>
        <w:t xml:space="preserve"> a UTO-UCI use to indicate the un-used TOs within multiple CG periods</w:t>
      </w:r>
      <w:r>
        <w:rPr>
          <w:rFonts w:hint="eastAsia" w:ascii="Times New Roman" w:hAnsi="Times New Roman" w:cs="Times New Roman"/>
          <w:lang w:eastAsia="zh-CN"/>
        </w:rPr>
        <w:t xml:space="preserve"> is not a reasonable way</w:t>
      </w:r>
      <w:r>
        <w:rPr>
          <w:rFonts w:ascii="Times New Roman" w:hAnsi="Times New Roman" w:cs="Times New Roman"/>
          <w:lang w:eastAsia="zh-CN"/>
        </w:rPr>
        <w:t>,</w:t>
      </w:r>
      <w:r>
        <w:rPr>
          <w:rFonts w:hint="eastAsia" w:ascii="Times New Roman" w:hAnsi="Times New Roman" w:cs="Times New Roman"/>
          <w:lang w:eastAsia="zh-CN"/>
        </w:rPr>
        <w:t xml:space="preserve"> and it</w:t>
      </w:r>
      <w:r>
        <w:rPr>
          <w:rFonts w:ascii="Times New Roman" w:hAnsi="Times New Roman" w:cs="Times New Roman"/>
        </w:rPr>
        <w:t xml:space="preserve"> only</w:t>
      </w:r>
      <w:r>
        <w:rPr>
          <w:rFonts w:hint="eastAsia" w:ascii="Times New Roman" w:hAnsi="Times New Roman" w:cs="Times New Roman"/>
          <w:lang w:eastAsia="zh-CN"/>
        </w:rPr>
        <w:t xml:space="preserve"> can be</w:t>
      </w:r>
      <w:r>
        <w:rPr>
          <w:rFonts w:ascii="Times New Roman" w:hAnsi="Times New Roman" w:cs="Times New Roman"/>
        </w:rPr>
        <w:t xml:space="preserve"> used to indicate the un-used TO within a CG period. </w:t>
      </w:r>
    </w:p>
    <w:p>
      <w:pPr>
        <w:spacing w:after="120" w:afterLines="50" w:line="240" w:lineRule="auto"/>
        <w:jc w:val="both"/>
        <w:rPr>
          <w:rFonts w:ascii="Times New Roman" w:hAnsi="Times New Roman" w:cs="Times New Roman"/>
        </w:rPr>
      </w:pPr>
      <w:r>
        <w:rPr>
          <w:rFonts w:ascii="Times New Roman" w:hAnsi="Times New Roman" w:cs="Times New Roman"/>
        </w:rPr>
        <w:t>In addition, the purposes of the un-used TO indication is to let gNB know which TOs within a CG configuration is released</w:t>
      </w:r>
      <w:r>
        <w:rPr>
          <w:rFonts w:hint="eastAsia" w:ascii="Times New Roman" w:hAnsi="Times New Roman" w:cs="Times New Roman"/>
          <w:lang w:eastAsia="zh-CN"/>
        </w:rPr>
        <w:t>, then</w:t>
      </w:r>
      <w:r>
        <w:rPr>
          <w:rFonts w:ascii="Times New Roman" w:hAnsi="Times New Roman" w:cs="Times New Roman"/>
        </w:rPr>
        <w:t xml:space="preserve"> the gNB can scheduling the corresponding resource to other UEs, </w:t>
      </w:r>
      <w:r>
        <w:rPr>
          <w:rFonts w:hint="eastAsia" w:ascii="Times New Roman" w:hAnsi="Times New Roman" w:cs="Times New Roman"/>
          <w:lang w:eastAsia="zh-CN"/>
        </w:rPr>
        <w:t>due to the</w:t>
      </w:r>
      <w:r>
        <w:rPr>
          <w:rFonts w:ascii="Times New Roman" w:hAnsi="Times New Roman" w:cs="Times New Roman"/>
        </w:rPr>
        <w:t xml:space="preserve"> </w:t>
      </w:r>
      <w:r>
        <w:rPr>
          <w:rFonts w:hint="eastAsia" w:ascii="Times New Roman" w:hAnsi="Times New Roman" w:cs="Times New Roman"/>
          <w:lang w:val="en-US" w:eastAsia="zh-CN"/>
        </w:rPr>
        <w:t xml:space="preserve">processing </w:t>
      </w:r>
      <w:r>
        <w:rPr>
          <w:rFonts w:ascii="Times New Roman" w:hAnsi="Times New Roman" w:cs="Times New Roman"/>
        </w:rPr>
        <w:t xml:space="preserve">time </w:t>
      </w:r>
      <w:r>
        <w:rPr>
          <w:rFonts w:hint="eastAsia" w:ascii="Times New Roman" w:hAnsi="Times New Roman" w:cs="Times New Roman"/>
          <w:lang w:val="en-US" w:eastAsia="zh-CN"/>
        </w:rPr>
        <w:t>of</w:t>
      </w:r>
      <w:r>
        <w:rPr>
          <w:rFonts w:ascii="Times New Roman" w:hAnsi="Times New Roman" w:cs="Times New Roman"/>
        </w:rPr>
        <w:t xml:space="preserve"> gNB, </w:t>
      </w:r>
      <w:r>
        <w:rPr>
          <w:rFonts w:hint="eastAsia" w:ascii="Times New Roman" w:hAnsi="Times New Roman" w:cs="Times New Roman"/>
          <w:lang w:eastAsia="zh-CN"/>
        </w:rPr>
        <w:t>a</w:t>
      </w:r>
      <w:r>
        <w:rPr>
          <w:rFonts w:ascii="Times New Roman" w:hAnsi="Times New Roman" w:cs="Times New Roman"/>
        </w:rPr>
        <w:t xml:space="preserve"> time offset </w:t>
      </w:r>
      <w:r>
        <w:rPr>
          <w:rFonts w:hint="eastAsia" w:ascii="Times New Roman" w:hAnsi="Times New Roman" w:cs="Times New Roman"/>
          <w:lang w:eastAsia="zh-CN"/>
        </w:rPr>
        <w:t xml:space="preserve">later than the location where the UTO-UCI sent </w:t>
      </w:r>
      <w:r>
        <w:rPr>
          <w:rFonts w:ascii="Times New Roman" w:hAnsi="Times New Roman" w:cs="Times New Roman"/>
        </w:rPr>
        <w:t>is needed, and the time offset can be configur</w:t>
      </w:r>
      <w:r>
        <w:rPr>
          <w:rFonts w:hint="eastAsia" w:ascii="Times New Roman" w:hAnsi="Times New Roman" w:cs="Times New Roman"/>
          <w:lang w:eastAsia="zh-CN"/>
        </w:rPr>
        <w:t>able</w:t>
      </w:r>
      <w:r>
        <w:rPr>
          <w:rFonts w:ascii="Times New Roman" w:hAnsi="Times New Roman" w:cs="Times New Roman"/>
        </w:rPr>
        <w:t>.</w:t>
      </w:r>
    </w:p>
    <w:p>
      <w:pPr>
        <w:spacing w:after="120" w:afterLines="50" w:line="240" w:lineRule="auto"/>
        <w:rPr>
          <w:rFonts w:ascii="Times New Roman" w:hAnsi="Times New Roman" w:cs="Times New Roman"/>
          <w:b/>
          <w:i/>
          <w:lang w:eastAsia="zh-CN"/>
        </w:rPr>
      </w:pPr>
      <w:r>
        <w:rPr>
          <w:rFonts w:ascii="Times New Roman" w:hAnsi="Times New Roman" w:cs="Times New Roman"/>
          <w:b/>
          <w:i/>
        </w:rPr>
        <w:t xml:space="preserve">Proposal 2: Support a UTO-UCI use to indicate the un-used TOs within a CG period. </w:t>
      </w:r>
    </w:p>
    <w:p>
      <w:pPr>
        <w:spacing w:after="120" w:afterLines="50" w:line="240" w:lineRule="auto"/>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 xml:space="preserve">roposal 3: For the UTO-UCI to indicate un-used TOs within a CG period, a time offset </w:t>
      </w:r>
      <w:bookmarkStart w:id="5" w:name="OLE_LINK2"/>
      <w:r>
        <w:rPr>
          <w:rFonts w:ascii="Times New Roman" w:hAnsi="Times New Roman" w:cs="Times New Roman"/>
          <w:b/>
          <w:i/>
          <w:lang w:eastAsia="zh-CN"/>
        </w:rPr>
        <w:t>later than the location where the UTO-UCI sent is needed</w:t>
      </w:r>
      <w:bookmarkEnd w:id="5"/>
      <w:r>
        <w:rPr>
          <w:rFonts w:ascii="Times New Roman" w:hAnsi="Times New Roman" w:cs="Times New Roman"/>
          <w:b/>
          <w:i/>
          <w:lang w:eastAsia="zh-CN"/>
        </w:rPr>
        <w:t xml:space="preserve">. </w:t>
      </w:r>
    </w:p>
    <w:p>
      <w:pPr>
        <w:pStyle w:val="4"/>
      </w:pPr>
      <w:r>
        <w:t>UTO-UCI multiplexing rule</w:t>
      </w:r>
    </w:p>
    <w:p>
      <w:pPr>
        <w:rPr>
          <w:rFonts w:ascii="Times New Roman" w:hAnsi="Times New Roman" w:cs="Times New Roman"/>
          <w:lang w:eastAsia="zh-CN"/>
        </w:rPr>
      </w:pPr>
      <w:r>
        <w:rPr>
          <w:rFonts w:ascii="Times New Roman" w:hAnsi="Times New Roman" w:cs="Times New Roman"/>
          <w:lang w:eastAsia="zh-CN"/>
        </w:rPr>
        <w:t xml:space="preserve">In current spec, when higher layer parameter </w:t>
      </w:r>
      <w:r>
        <w:rPr>
          <w:rFonts w:ascii="Times New Roman" w:hAnsi="Times New Roman" w:cs="Times New Roman"/>
          <w:i/>
          <w:lang w:eastAsia="zh-CN"/>
        </w:rPr>
        <w:t>cg-UCI-Multiplexing</w:t>
      </w:r>
      <w:r>
        <w:rPr>
          <w:rFonts w:ascii="Times New Roman" w:hAnsi="Times New Roman" w:cs="Times New Roman"/>
          <w:lang w:eastAsia="zh-CN"/>
        </w:rPr>
        <w:t xml:space="preserve"> is configured, the UCI bit sequence </w:t>
      </w:r>
      <m:oMath>
        <m:sSub>
          <m:sSubPr>
            <m:ctrlPr>
              <w:rPr>
                <w:rFonts w:ascii="Cambria Math" w:hAnsi="Cambria Math" w:cs="Times New Roman"/>
                <w:i/>
              </w:rPr>
            </m:ctrlPr>
          </m:sSubPr>
          <m:e>
            <m:r>
              <m:rPr/>
              <w:rPr>
                <w:rFonts w:ascii="Cambria Math" w:hAnsi="Cambria Math" w:cs="Times New Roman"/>
              </w:rPr>
              <m:t>a</m:t>
            </m:r>
            <m:ctrlPr>
              <w:rPr>
                <w:rFonts w:ascii="Cambria Math" w:hAnsi="Cambria Math" w:cs="Times New Roman"/>
                <w:i/>
              </w:rPr>
            </m:ctrlPr>
          </m:e>
          <m:sub>
            <m:r>
              <m:rPr/>
              <w:rPr>
                <w:rFonts w:ascii="Cambria Math" w:hAnsi="Cambria Math" w:cs="Times New Roman"/>
              </w:rPr>
              <m:t>0</m:t>
            </m:r>
            <m:ctrlPr>
              <w:rPr>
                <w:rFonts w:ascii="Cambria Math" w:hAnsi="Cambria Math" w:cs="Times New Roman"/>
                <w:i/>
              </w:rPr>
            </m:ctrlPr>
          </m:sub>
        </m:sSub>
        <m:r>
          <m:rPr/>
          <w:rPr>
            <w:rFonts w:ascii="Cambria Math" w:hAnsi="Cambria Math" w:cs="Times New Roman"/>
          </w:rPr>
          <m:t xml:space="preserve">, </m:t>
        </m:r>
        <m:sSub>
          <m:sSubPr>
            <m:ctrlPr>
              <w:rPr>
                <w:rFonts w:ascii="Cambria Math" w:hAnsi="Cambria Math" w:cs="Times New Roman"/>
                <w:i/>
              </w:rPr>
            </m:ctrlPr>
          </m:sSubPr>
          <m:e>
            <m:r>
              <m:rPr/>
              <w:rPr>
                <w:rFonts w:ascii="Cambria Math" w:hAnsi="Cambria Math" w:cs="Times New Roman"/>
              </w:rPr>
              <m:t>a</m:t>
            </m:r>
            <m:ctrlPr>
              <w:rPr>
                <w:rFonts w:ascii="Cambria Math" w:hAnsi="Cambria Math" w:cs="Times New Roman"/>
                <w:i/>
              </w:rPr>
            </m:ctrlPr>
          </m:e>
          <m:sub>
            <m:r>
              <m:rPr/>
              <w:rPr>
                <w:rFonts w:ascii="Cambria Math" w:hAnsi="Cambria Math" w:cs="Times New Roman"/>
              </w:rPr>
              <m:t>1</m:t>
            </m:r>
            <m:ctrlPr>
              <w:rPr>
                <w:rFonts w:ascii="Cambria Math" w:hAnsi="Cambria Math" w:cs="Times New Roman"/>
                <w:i/>
              </w:rPr>
            </m:ctrlPr>
          </m:sub>
        </m:sSub>
        <m:r>
          <m:rPr/>
          <w:rPr>
            <w:rFonts w:ascii="Cambria Math" w:hAnsi="Cambria Math" w:cs="Times New Roman"/>
          </w:rPr>
          <m:t xml:space="preserve">, </m:t>
        </m:r>
        <m:sSub>
          <m:sSubPr>
            <m:ctrlPr>
              <w:rPr>
                <w:rFonts w:ascii="Cambria Math" w:hAnsi="Cambria Math" w:cs="Times New Roman"/>
                <w:i/>
              </w:rPr>
            </m:ctrlPr>
          </m:sSubPr>
          <m:e>
            <m:r>
              <m:rPr/>
              <w:rPr>
                <w:rFonts w:ascii="Cambria Math" w:hAnsi="Cambria Math" w:cs="Times New Roman"/>
              </w:rPr>
              <m:t>a</m:t>
            </m:r>
            <m:ctrlPr>
              <w:rPr>
                <w:rFonts w:ascii="Cambria Math" w:hAnsi="Cambria Math" w:cs="Times New Roman"/>
                <w:i/>
              </w:rPr>
            </m:ctrlPr>
          </m:e>
          <m:sub>
            <m:r>
              <m:rPr/>
              <w:rPr>
                <w:rFonts w:ascii="Cambria Math" w:hAnsi="Cambria Math" w:cs="Times New Roman"/>
              </w:rPr>
              <m:t>2</m:t>
            </m:r>
            <m:ctrlPr>
              <w:rPr>
                <w:rFonts w:ascii="Cambria Math" w:hAnsi="Cambria Math" w:cs="Times New Roman"/>
                <w:i/>
              </w:rPr>
            </m:ctrlPr>
          </m:sub>
        </m:sSub>
        <m:r>
          <m:rPr/>
          <w:rPr>
            <w:rFonts w:ascii="Cambria Math" w:hAnsi="Cambria Math" w:cs="Times New Roman"/>
          </w:rPr>
          <m:t xml:space="preserve">, </m:t>
        </m:r>
        <m:sSub>
          <m:sSubPr>
            <m:ctrlPr>
              <w:rPr>
                <w:rFonts w:ascii="Cambria Math" w:hAnsi="Cambria Math" w:cs="Times New Roman"/>
                <w:i/>
              </w:rPr>
            </m:ctrlPr>
          </m:sSubPr>
          <m:e>
            <m:r>
              <m:rPr/>
              <w:rPr>
                <w:rFonts w:ascii="Cambria Math" w:hAnsi="Cambria Math" w:cs="Times New Roman"/>
              </w:rPr>
              <m:t>a</m:t>
            </m:r>
            <m:ctrlPr>
              <w:rPr>
                <w:rFonts w:ascii="Cambria Math" w:hAnsi="Cambria Math" w:cs="Times New Roman"/>
                <w:i/>
              </w:rPr>
            </m:ctrlPr>
          </m:e>
          <m:sub>
            <m:r>
              <m:rPr/>
              <w:rPr>
                <w:rFonts w:ascii="Cambria Math" w:hAnsi="Cambria Math" w:cs="Times New Roman"/>
              </w:rPr>
              <m:t>3</m:t>
            </m:r>
            <m:ctrlPr>
              <w:rPr>
                <w:rFonts w:ascii="Cambria Math" w:hAnsi="Cambria Math" w:cs="Times New Roman"/>
                <w:i/>
              </w:rPr>
            </m:ctrlPr>
          </m:sub>
        </m:sSub>
        <m:r>
          <m:rPr/>
          <w:rPr>
            <w:rFonts w:ascii="Cambria Math" w:hAnsi="Cambria Math" w:cs="Times New Roman"/>
          </w:rPr>
          <m:t>, …,</m:t>
        </m:r>
        <m:sSub>
          <m:sSubPr>
            <m:ctrlPr>
              <w:rPr>
                <w:rFonts w:ascii="Cambria Math" w:hAnsi="Cambria Math" w:cs="Times New Roman"/>
                <w:i/>
              </w:rPr>
            </m:ctrlPr>
          </m:sSubPr>
          <m:e>
            <m:r>
              <m:rPr/>
              <w:rPr>
                <w:rFonts w:ascii="Cambria Math" w:hAnsi="Cambria Math" w:cs="Times New Roman"/>
              </w:rPr>
              <m:t>a</m:t>
            </m:r>
            <m:ctrlPr>
              <w:rPr>
                <w:rFonts w:ascii="Cambria Math" w:hAnsi="Cambria Math" w:cs="Times New Roman"/>
                <w:i/>
              </w:rPr>
            </m:ctrlPr>
          </m:e>
          <m:sub>
            <m:r>
              <m:rPr/>
              <w:rPr>
                <w:rFonts w:ascii="Cambria Math" w:hAnsi="Cambria Math" w:cs="Times New Roman"/>
              </w:rPr>
              <m:t>A−1</m:t>
            </m:r>
            <m:ctrlPr>
              <w:rPr>
                <w:rFonts w:ascii="Cambria Math" w:hAnsi="Cambria Math" w:cs="Times New Roman"/>
                <w:i/>
              </w:rPr>
            </m:ctrlPr>
          </m:sub>
        </m:sSub>
        <m:r>
          <m:rPr/>
          <w:rPr>
            <w:rFonts w:ascii="Cambria Math" w:hAnsi="Cambria Math" w:cs="Times New Roman"/>
          </w:rPr>
          <m:t xml:space="preserve"> </m:t>
        </m:r>
      </m:oMath>
      <w:r>
        <w:rPr>
          <w:rFonts w:ascii="Times New Roman" w:hAnsi="Times New Roman" w:cs="Times New Roman"/>
          <w:lang w:eastAsia="zh-CN"/>
        </w:rPr>
        <w:t xml:space="preserve"> is determined as follows, where </w:t>
      </w:r>
      <m:oMath>
        <m:r>
          <m:rPr/>
          <w:rPr>
            <w:rFonts w:ascii="Cambria Math" w:hAnsi="Cambria Math" w:cs="Times New Roman"/>
            <w:lang w:eastAsia="zh-CN"/>
          </w:rPr>
          <m:t>A</m:t>
        </m:r>
        <m:r>
          <m:rPr>
            <m:sty m:val="p"/>
          </m:rPr>
          <w:rPr>
            <w:rFonts w:ascii="Cambria Math" w:hAnsi="Cambria Math" w:cs="Times New Roman"/>
            <w:lang w:eastAsia="zh-CN"/>
          </w:rPr>
          <m:t>=</m:t>
        </m:r>
        <m:sSup>
          <m:sSupPr>
            <m:ctrlPr>
              <w:rPr>
                <w:rFonts w:ascii="Cambria Math" w:hAnsi="Cambria Math" w:cs="Times New Roman"/>
                <w:i/>
                <w:lang w:eastAsia="zh-CN"/>
              </w:rPr>
            </m:ctrlPr>
          </m:sSupPr>
          <m:e>
            <m:sSup>
              <m:sSupPr>
                <m:ctrlPr>
                  <w:rPr>
                    <w:rFonts w:ascii="Cambria Math" w:hAnsi="Cambria Math" w:cs="Times New Roman"/>
                    <w:i/>
                    <w:lang w:eastAsia="zh-CN"/>
                  </w:rPr>
                </m:ctrlPr>
              </m:sSupPr>
              <m:e>
                <m:r>
                  <m:rPr/>
                  <w:rPr>
                    <w:rFonts w:ascii="Cambria Math" w:hAnsi="Cambria Math" w:cs="Times New Roman"/>
                    <w:lang w:eastAsia="zh-CN"/>
                  </w:rPr>
                  <m:t>O</m:t>
                </m:r>
                <m:ctrlPr>
                  <w:rPr>
                    <w:rFonts w:ascii="Cambria Math" w:hAnsi="Cambria Math" w:cs="Times New Roman"/>
                    <w:i/>
                    <w:lang w:eastAsia="zh-CN"/>
                  </w:rPr>
                </m:ctrlPr>
              </m:e>
              <m:sup>
                <m:r>
                  <m:rPr/>
                  <w:rPr>
                    <w:rFonts w:ascii="Cambria Math" w:hAnsi="Cambria Math" w:cs="Times New Roman"/>
                    <w:lang w:eastAsia="zh-CN"/>
                  </w:rPr>
                  <m:t>CG−UCI</m:t>
                </m:r>
                <m:ctrlPr>
                  <w:rPr>
                    <w:rFonts w:ascii="Cambria Math" w:hAnsi="Cambria Math" w:cs="Times New Roman"/>
                    <w:i/>
                    <w:lang w:eastAsia="zh-CN"/>
                  </w:rPr>
                </m:ctrlPr>
              </m:sup>
            </m:sSup>
            <m:r>
              <m:rPr/>
              <w:rPr>
                <w:rFonts w:ascii="Cambria Math" w:hAnsi="Cambria Math" w:cs="Times New Roman"/>
                <w:lang w:eastAsia="zh-CN"/>
              </w:rPr>
              <m:t>+O</m:t>
            </m:r>
            <m:ctrlPr>
              <w:rPr>
                <w:rFonts w:ascii="Cambria Math" w:hAnsi="Cambria Math" w:cs="Times New Roman"/>
                <w:i/>
                <w:lang w:eastAsia="zh-CN"/>
              </w:rPr>
            </m:ctrlPr>
          </m:e>
          <m:sup>
            <m:r>
              <m:rPr/>
              <w:rPr>
                <w:rFonts w:ascii="Cambria Math" w:hAnsi="Cambria Math" w:cs="Times New Roman"/>
                <w:lang w:eastAsia="zh-CN"/>
              </w:rPr>
              <m:t>ACK</m:t>
            </m:r>
            <m:ctrlPr>
              <w:rPr>
                <w:rFonts w:ascii="Cambria Math" w:hAnsi="Cambria Math" w:cs="Times New Roman"/>
                <w:i/>
                <w:lang w:eastAsia="zh-CN"/>
              </w:rPr>
            </m:ctrlPr>
          </m:sup>
        </m:sSup>
      </m:oMath>
      <w:r>
        <w:rPr>
          <w:rFonts w:ascii="Times New Roman" w:hAnsi="Times New Roman" w:cs="Times New Roman"/>
          <w:lang w:eastAsia="zh-CN"/>
        </w:rPr>
        <w:t>.</w:t>
      </w:r>
    </w:p>
    <w:p>
      <w:pPr>
        <w:pStyle w:val="92"/>
        <w:rPr>
          <w:rFonts w:cs="Times New Roman"/>
          <w:lang w:eastAsia="zh-CN"/>
        </w:rPr>
      </w:pPr>
      <w:r>
        <w:rPr>
          <w:rFonts w:cs="Times New Roman"/>
          <w:lang w:eastAsia="zh-CN"/>
        </w:rPr>
        <w:t>-</w:t>
      </w:r>
      <w:r>
        <w:rPr>
          <w:rFonts w:cs="Times New Roman"/>
          <w:lang w:eastAsia="zh-CN"/>
        </w:rPr>
        <w:tab/>
      </w:r>
      <w:r>
        <w:rPr>
          <w:rFonts w:cs="Times New Roman"/>
          <w:lang w:eastAsia="zh-CN"/>
        </w:rPr>
        <w:t>The CG-UCI bits are mapped to the UCI bit sequence</w:t>
      </w:r>
      <m:oMath>
        <m:sSub>
          <m:sSubPr>
            <m:ctrlPr>
              <w:rPr>
                <w:rFonts w:ascii="Cambria Math" w:hAnsi="Cambria Math" w:cs="Times New Roman"/>
              </w:rPr>
            </m:ctrlPr>
          </m:sSubPr>
          <m:e>
            <m:r>
              <m:rPr/>
              <w:rPr>
                <w:rFonts w:ascii="Cambria Math" w:hAnsi="Cambria Math" w:cs="Times New Roman"/>
              </w:rPr>
              <m:t>a</m:t>
            </m:r>
            <m:ctrlPr>
              <w:rPr>
                <w:rFonts w:ascii="Cambria Math" w:hAnsi="Cambria Math" w:cs="Times New Roman"/>
              </w:rPr>
            </m:ctrlPr>
          </m:e>
          <m:sub>
            <m:r>
              <m:rPr>
                <m:sty m:val="p"/>
              </m:rPr>
              <w:rPr>
                <w:rFonts w:ascii="Cambria Math" w:hAnsi="Cambria Math" w:cs="Times New Roman"/>
              </w:rPr>
              <m:t>0</m:t>
            </m:r>
            <m:ctrlPr>
              <w:rPr>
                <w:rFonts w:ascii="Cambria Math" w:hAnsi="Cambria Math" w:cs="Times New Roman"/>
              </w:rPr>
            </m:ctrlPr>
          </m:sub>
        </m:sSub>
        <m:r>
          <m:rPr>
            <m:sty m:val="p"/>
          </m:rPr>
          <w:rPr>
            <w:rFonts w:ascii="Cambria Math" w:hAnsi="Cambria Math" w:cs="Times New Roman"/>
          </w:rPr>
          <m:t xml:space="preserve">, </m:t>
        </m:r>
        <m:sSub>
          <m:sSubPr>
            <m:ctrlPr>
              <w:rPr>
                <w:rFonts w:ascii="Cambria Math" w:hAnsi="Cambria Math" w:cs="Times New Roman"/>
              </w:rPr>
            </m:ctrlPr>
          </m:sSubPr>
          <m:e>
            <m:r>
              <m:rPr/>
              <w:rPr>
                <w:rFonts w:ascii="Cambria Math" w:hAnsi="Cambria Math" w:cs="Times New Roman"/>
              </w:rPr>
              <m:t>a</m:t>
            </m:r>
            <m:ctrlPr>
              <w:rPr>
                <w:rFonts w:ascii="Cambria Math" w:hAnsi="Cambria Math" w:cs="Times New Roman"/>
              </w:rPr>
            </m:ctrlPr>
          </m:e>
          <m:sub>
            <m:r>
              <m:rPr>
                <m:sty m:val="p"/>
              </m:rPr>
              <w:rPr>
                <w:rFonts w:ascii="Cambria Math" w:hAnsi="Cambria Math" w:cs="Times New Roman"/>
              </w:rPr>
              <m:t>1</m:t>
            </m:r>
            <m:ctrlPr>
              <w:rPr>
                <w:rFonts w:ascii="Cambria Math" w:hAnsi="Cambria Math" w:cs="Times New Roman"/>
              </w:rPr>
            </m:ctrlPr>
          </m:sub>
        </m:sSub>
        <m:r>
          <m:rPr>
            <m:sty m:val="p"/>
          </m:rPr>
          <w:rPr>
            <w:rFonts w:ascii="Cambria Math" w:hAnsi="Cambria Math" w:cs="Times New Roman"/>
          </w:rPr>
          <m:t xml:space="preserve">, </m:t>
        </m:r>
        <m:sSub>
          <m:sSubPr>
            <m:ctrlPr>
              <w:rPr>
                <w:rFonts w:ascii="Cambria Math" w:hAnsi="Cambria Math" w:cs="Times New Roman"/>
              </w:rPr>
            </m:ctrlPr>
          </m:sSubPr>
          <m:e>
            <m:r>
              <m:rPr/>
              <w:rPr>
                <w:rFonts w:ascii="Cambria Math" w:hAnsi="Cambria Math" w:cs="Times New Roman"/>
              </w:rPr>
              <m:t>a</m:t>
            </m:r>
            <m:ctrlPr>
              <w:rPr>
                <w:rFonts w:ascii="Cambria Math" w:hAnsi="Cambria Math" w:cs="Times New Roman"/>
              </w:rPr>
            </m:ctrlPr>
          </m:e>
          <m:sub>
            <m:r>
              <m:rPr>
                <m:sty m:val="p"/>
              </m:rPr>
              <w:rPr>
                <w:rFonts w:ascii="Cambria Math" w:hAnsi="Cambria Math" w:cs="Times New Roman"/>
              </w:rPr>
              <m:t>2</m:t>
            </m:r>
            <m:ctrlPr>
              <w:rPr>
                <w:rFonts w:ascii="Cambria Math" w:hAnsi="Cambria Math" w:cs="Times New Roman"/>
              </w:rPr>
            </m:ctrlPr>
          </m:sub>
        </m:sSub>
        <m:r>
          <m:rPr>
            <m:sty m:val="p"/>
          </m:rPr>
          <w:rPr>
            <w:rFonts w:ascii="Cambria Math" w:hAnsi="Cambria Math" w:cs="Times New Roman"/>
          </w:rPr>
          <m:t xml:space="preserve">, </m:t>
        </m:r>
        <m:sSub>
          <m:sSubPr>
            <m:ctrlPr>
              <w:rPr>
                <w:rFonts w:ascii="Cambria Math" w:hAnsi="Cambria Math" w:cs="Times New Roman"/>
              </w:rPr>
            </m:ctrlPr>
          </m:sSubPr>
          <m:e>
            <m:r>
              <m:rPr/>
              <w:rPr>
                <w:rFonts w:ascii="Cambria Math" w:hAnsi="Cambria Math" w:cs="Times New Roman"/>
              </w:rPr>
              <m:t>a</m:t>
            </m:r>
            <m:ctrlPr>
              <w:rPr>
                <w:rFonts w:ascii="Cambria Math" w:hAnsi="Cambria Math" w:cs="Times New Roman"/>
              </w:rPr>
            </m:ctrlPr>
          </m:e>
          <m:sub>
            <m:r>
              <m:rPr>
                <m:sty m:val="p"/>
              </m:rPr>
              <w:rPr>
                <w:rFonts w:ascii="Cambria Math" w:hAnsi="Cambria Math" w:cs="Times New Roman"/>
              </w:rPr>
              <m:t>3</m:t>
            </m:r>
            <m:ctrlPr>
              <w:rPr>
                <w:rFonts w:ascii="Cambria Math" w:hAnsi="Cambria Math" w:cs="Times New Roman"/>
              </w:rPr>
            </m:ctrlPr>
          </m:sub>
        </m:sSub>
        <m:r>
          <m:rPr>
            <m:sty m:val="p"/>
          </m:rPr>
          <w:rPr>
            <w:rFonts w:ascii="Cambria Math" w:hAnsi="Cambria Math" w:cs="Times New Roman"/>
          </w:rPr>
          <m:t>, …,</m:t>
        </m:r>
        <m:sSub>
          <m:sSubPr>
            <m:ctrlPr>
              <w:rPr>
                <w:rFonts w:ascii="Cambria Math" w:hAnsi="Cambria Math" w:cs="Times New Roman"/>
              </w:rPr>
            </m:ctrlPr>
          </m:sSubPr>
          <m:e>
            <m:r>
              <m:rPr/>
              <w:rPr>
                <w:rFonts w:ascii="Cambria Math" w:hAnsi="Cambria Math" w:cs="Times New Roman"/>
              </w:rPr>
              <m:t>a</m:t>
            </m:r>
            <m:ctrlPr>
              <w:rPr>
                <w:rFonts w:ascii="Cambria Math" w:hAnsi="Cambria Math" w:cs="Times New Roman"/>
              </w:rPr>
            </m:ctrlPr>
          </m:e>
          <m:sub>
            <m:sSup>
              <m:sSupPr>
                <m:ctrlPr>
                  <w:rPr>
                    <w:rFonts w:ascii="Cambria Math" w:hAnsi="Cambria Math" w:cs="Times New Roman"/>
                  </w:rPr>
                </m:ctrlPr>
              </m:sSupPr>
              <m:e>
                <m:r>
                  <m:rPr/>
                  <w:rPr>
                    <w:rFonts w:ascii="Cambria Math" w:hAnsi="Cambria Math" w:cs="Times New Roman"/>
                  </w:rPr>
                  <m:t>O</m:t>
                </m:r>
                <m:ctrlPr>
                  <w:rPr>
                    <w:rFonts w:ascii="Cambria Math" w:hAnsi="Cambria Math" w:cs="Times New Roman"/>
                  </w:rPr>
                </m:ctrlPr>
              </m:e>
              <m:sup>
                <m:r>
                  <m:rPr>
                    <m:sty m:val="p"/>
                  </m:rPr>
                  <w:rPr>
                    <w:rFonts w:ascii="Cambria Math" w:hAnsi="Cambria Math" w:cs="Times New Roman"/>
                  </w:rPr>
                  <m:t>CG−UCI</m:t>
                </m:r>
                <m:ctrlPr>
                  <w:rPr>
                    <w:rFonts w:ascii="Cambria Math" w:hAnsi="Cambria Math" w:cs="Times New Roman"/>
                  </w:rPr>
                </m:ctrlPr>
              </m:sup>
            </m:sSup>
            <m:r>
              <m:rPr>
                <m:sty m:val="p"/>
              </m:rPr>
              <w:rPr>
                <w:rFonts w:ascii="Cambria Math" w:hAnsi="Cambria Math" w:cs="Times New Roman"/>
              </w:rPr>
              <m:t>−1</m:t>
            </m:r>
            <m:ctrlPr>
              <w:rPr>
                <w:rFonts w:ascii="Cambria Math" w:hAnsi="Cambria Math" w:cs="Times New Roman"/>
              </w:rPr>
            </m:ctrlPr>
          </m:sub>
        </m:sSub>
        <m:r>
          <m:rPr>
            <m:sty m:val="p"/>
          </m:rPr>
          <w:rPr>
            <w:rFonts w:ascii="Cambria Math" w:hAnsi="Cambria Math" w:cs="Times New Roman"/>
            <w:lang w:eastAsia="zh-CN"/>
          </w:rPr>
          <m:t xml:space="preserve"> </m:t>
        </m:r>
      </m:oMath>
      <w:r>
        <w:rPr>
          <w:rFonts w:cs="Times New Roman"/>
          <w:lang w:eastAsia="zh-CN"/>
        </w:rPr>
        <w:t xml:space="preserve">, where </w:t>
      </w:r>
      <m:oMath>
        <m:sSub>
          <m:sSubPr>
            <m:ctrlPr>
              <w:rPr>
                <w:rFonts w:ascii="Cambria Math" w:hAnsi="Cambria Math" w:cs="Times New Roman"/>
              </w:rPr>
            </m:ctrlPr>
          </m:sSubPr>
          <m:e>
            <m:r>
              <m:rPr/>
              <w:rPr>
                <w:rFonts w:ascii="Cambria Math" w:hAnsi="Cambria Math" w:cs="Times New Roman"/>
              </w:rPr>
              <m:t>a</m:t>
            </m:r>
            <m:ctrlPr>
              <w:rPr>
                <w:rFonts w:ascii="Cambria Math" w:hAnsi="Cambria Math" w:cs="Times New Roman"/>
              </w:rPr>
            </m:ctrlPr>
          </m:e>
          <m:sub>
            <m:r>
              <m:rPr/>
              <w:rPr>
                <w:rFonts w:ascii="Cambria Math" w:hAnsi="Cambria Math" w:cs="Times New Roman"/>
              </w:rPr>
              <m:t>i</m:t>
            </m:r>
            <m:ctrlPr>
              <w:rPr>
                <w:rFonts w:ascii="Cambria Math" w:hAnsi="Cambria Math" w:cs="Times New Roman"/>
              </w:rPr>
            </m:ctrlPr>
          </m:sub>
        </m:sSub>
        <m:r>
          <m:rPr>
            <m:sty m:val="p"/>
          </m:rPr>
          <w:rPr>
            <w:rFonts w:ascii="Cambria Math" w:hAnsi="Cambria Math" w:cs="Times New Roman"/>
          </w:rPr>
          <m:t>=</m:t>
        </m:r>
        <m:sSubSup>
          <m:sSubSupPr>
            <m:ctrlPr>
              <w:rPr>
                <w:rFonts w:ascii="Cambria Math" w:hAnsi="Cambria Math" w:cs="Times New Roman"/>
                <w:lang w:eastAsia="zh-CN"/>
              </w:rPr>
            </m:ctrlPr>
          </m:sSubSupPr>
          <m:e>
            <m:acc>
              <m:accPr>
                <m:chr m:val="̃"/>
                <m:ctrlPr>
                  <w:rPr>
                    <w:rFonts w:ascii="Cambria Math" w:hAnsi="Cambria Math" w:cs="Times New Roman"/>
                    <w:lang w:eastAsia="zh-CN"/>
                  </w:rPr>
                </m:ctrlPr>
              </m:accPr>
              <m:e>
                <m:r>
                  <m:rPr/>
                  <w:rPr>
                    <w:rFonts w:ascii="Cambria Math" w:hAnsi="Cambria Math" w:cs="Times New Roman"/>
                    <w:lang w:eastAsia="zh-CN"/>
                  </w:rPr>
                  <m:t>o</m:t>
                </m:r>
                <m:ctrlPr>
                  <w:rPr>
                    <w:rFonts w:ascii="Cambria Math" w:hAnsi="Cambria Math" w:cs="Times New Roman"/>
                    <w:lang w:eastAsia="zh-CN"/>
                  </w:rPr>
                </m:ctrlPr>
              </m:e>
            </m:acc>
            <m:ctrlPr>
              <w:rPr>
                <w:rFonts w:ascii="Cambria Math" w:hAnsi="Cambria Math" w:cs="Times New Roman"/>
                <w:lang w:eastAsia="zh-CN"/>
              </w:rPr>
            </m:ctrlPr>
          </m:e>
          <m:sub>
            <m:r>
              <m:rPr/>
              <w:rPr>
                <w:rFonts w:ascii="Cambria Math" w:hAnsi="Cambria Math" w:cs="Times New Roman"/>
                <w:lang w:eastAsia="zh-CN"/>
              </w:rPr>
              <m:t>i</m:t>
            </m:r>
            <m:ctrlPr>
              <w:rPr>
                <w:rFonts w:ascii="Cambria Math" w:hAnsi="Cambria Math" w:cs="Times New Roman"/>
                <w:lang w:eastAsia="zh-CN"/>
              </w:rPr>
            </m:ctrlPr>
          </m:sub>
          <m:sup>
            <m:r>
              <m:rPr/>
              <w:rPr>
                <w:rFonts w:ascii="Cambria Math" w:hAnsi="Cambria Math" w:cs="Times New Roman"/>
                <w:lang w:eastAsia="zh-CN"/>
              </w:rPr>
              <m:t>CG</m:t>
            </m:r>
            <m:r>
              <m:rPr>
                <m:sty m:val="p"/>
              </m:rPr>
              <w:rPr>
                <w:rFonts w:ascii="Cambria Math" w:hAnsi="Cambria Math" w:cs="Times New Roman"/>
                <w:lang w:eastAsia="zh-CN"/>
              </w:rPr>
              <m:t>−</m:t>
            </m:r>
            <m:r>
              <m:rPr/>
              <w:rPr>
                <w:rFonts w:ascii="Cambria Math" w:hAnsi="Cambria Math" w:cs="Times New Roman"/>
                <w:lang w:eastAsia="zh-CN"/>
              </w:rPr>
              <m:t>UCI</m:t>
            </m:r>
            <m:r>
              <m:rPr>
                <m:sty m:val="p"/>
              </m:rPr>
              <w:rPr>
                <w:rFonts w:ascii="Cambria Math" w:hAnsi="Cambria Math" w:cs="Times New Roman"/>
                <w:lang w:eastAsia="zh-CN"/>
              </w:rPr>
              <m:t xml:space="preserve"> </m:t>
            </m:r>
            <m:ctrlPr>
              <w:rPr>
                <w:rFonts w:ascii="Cambria Math" w:hAnsi="Cambria Math" w:cs="Times New Roman"/>
                <w:lang w:eastAsia="zh-CN"/>
              </w:rPr>
            </m:ctrlPr>
          </m:sup>
        </m:sSubSup>
      </m:oMath>
      <w:r>
        <w:rPr>
          <w:rFonts w:cs="Times New Roman"/>
          <w:lang w:eastAsia="zh-CN"/>
        </w:rPr>
        <w:t xml:space="preserve">for </w:t>
      </w:r>
      <m:oMath>
        <m:r>
          <m:rPr/>
          <w:rPr>
            <w:rFonts w:ascii="Cambria Math" w:hAnsi="Cambria Math" w:cs="Times New Roman"/>
            <w:lang w:eastAsia="zh-CN"/>
          </w:rPr>
          <m:t>i</m:t>
        </m:r>
        <m:r>
          <m:rPr>
            <m:sty m:val="p"/>
          </m:rPr>
          <w:rPr>
            <w:rFonts w:ascii="Cambria Math" w:hAnsi="Cambria Math" w:cs="Times New Roman"/>
            <w:lang w:eastAsia="zh-CN"/>
          </w:rPr>
          <m:t xml:space="preserve">=0,1, …, </m:t>
        </m:r>
        <m:sSup>
          <m:sSupPr>
            <m:ctrlPr>
              <w:rPr>
                <w:rFonts w:ascii="Cambria Math" w:hAnsi="Cambria Math" w:cs="Times New Roman"/>
                <w:lang w:eastAsia="zh-CN"/>
              </w:rPr>
            </m:ctrlPr>
          </m:sSupPr>
          <m:e>
            <m:r>
              <m:rPr/>
              <w:rPr>
                <w:rFonts w:ascii="Cambria Math" w:hAnsi="Cambria Math" w:cs="Times New Roman"/>
                <w:lang w:eastAsia="zh-CN"/>
              </w:rPr>
              <m:t>O</m:t>
            </m:r>
            <m:ctrlPr>
              <w:rPr>
                <w:rFonts w:ascii="Cambria Math" w:hAnsi="Cambria Math" w:cs="Times New Roman"/>
                <w:lang w:eastAsia="zh-CN"/>
              </w:rPr>
            </m:ctrlPr>
          </m:e>
          <m:sup>
            <m:r>
              <m:rPr/>
              <w:rPr>
                <w:rFonts w:ascii="Cambria Math" w:hAnsi="Cambria Math" w:cs="Times New Roman"/>
                <w:lang w:eastAsia="zh-CN"/>
              </w:rPr>
              <m:t>CG</m:t>
            </m:r>
            <m:r>
              <m:rPr>
                <m:sty m:val="p"/>
              </m:rPr>
              <w:rPr>
                <w:rFonts w:ascii="Cambria Math" w:hAnsi="Cambria Math" w:cs="Times New Roman"/>
                <w:lang w:eastAsia="zh-CN"/>
              </w:rPr>
              <m:t>−</m:t>
            </m:r>
            <m:r>
              <m:rPr/>
              <w:rPr>
                <w:rFonts w:ascii="Cambria Math" w:hAnsi="Cambria Math" w:cs="Times New Roman"/>
                <w:lang w:eastAsia="zh-CN"/>
              </w:rPr>
              <m:t>UCI</m:t>
            </m:r>
            <m:ctrlPr>
              <w:rPr>
                <w:rFonts w:ascii="Cambria Math" w:hAnsi="Cambria Math" w:cs="Times New Roman"/>
                <w:lang w:eastAsia="zh-CN"/>
              </w:rPr>
            </m:ctrlPr>
          </m:sup>
        </m:sSup>
        <m:r>
          <m:rPr>
            <m:sty m:val="p"/>
          </m:rPr>
          <w:rPr>
            <w:rFonts w:ascii="Cambria Math" w:hAnsi="Cambria Math" w:cs="Times New Roman"/>
            <w:lang w:eastAsia="zh-CN"/>
          </w:rPr>
          <m:t>−1</m:t>
        </m:r>
      </m:oMath>
      <w:r>
        <w:rPr>
          <w:rFonts w:cs="Times New Roman"/>
          <w:lang w:eastAsia="zh-CN"/>
        </w:rPr>
        <w:t xml:space="preserve">. The CG-UCI bit sequence </w:t>
      </w:r>
      <m:oMath>
        <m:sSubSup>
          <m:sSubSupPr>
            <m:ctrlPr>
              <w:rPr>
                <w:rFonts w:ascii="Cambria Math" w:hAnsi="Cambria Math" w:cs="Times New Roman"/>
                <w:lang w:eastAsia="zh-CN"/>
              </w:rPr>
            </m:ctrlPr>
          </m:sSubSupPr>
          <m:e>
            <m:acc>
              <m:accPr>
                <m:chr m:val="̃"/>
                <m:ctrlPr>
                  <w:rPr>
                    <w:rFonts w:ascii="Cambria Math" w:hAnsi="Cambria Math" w:cs="Times New Roman"/>
                    <w:lang w:eastAsia="zh-CN"/>
                  </w:rPr>
                </m:ctrlPr>
              </m:accPr>
              <m:e>
                <m:r>
                  <m:rPr/>
                  <w:rPr>
                    <w:rFonts w:ascii="Cambria Math" w:hAnsi="Cambria Math" w:cs="Times New Roman"/>
                    <w:lang w:eastAsia="zh-CN"/>
                  </w:rPr>
                  <m:t>o</m:t>
                </m:r>
                <m:ctrlPr>
                  <w:rPr>
                    <w:rFonts w:ascii="Cambria Math" w:hAnsi="Cambria Math" w:cs="Times New Roman"/>
                    <w:lang w:eastAsia="zh-CN"/>
                  </w:rPr>
                </m:ctrlPr>
              </m:e>
            </m:acc>
            <m:ctrlPr>
              <w:rPr>
                <w:rFonts w:ascii="Cambria Math" w:hAnsi="Cambria Math" w:cs="Times New Roman"/>
                <w:lang w:eastAsia="zh-CN"/>
              </w:rPr>
            </m:ctrlPr>
          </m:e>
          <m:sub>
            <m:r>
              <m:rPr>
                <m:sty m:val="p"/>
              </m:rPr>
              <w:rPr>
                <w:rFonts w:ascii="Cambria Math" w:hAnsi="Cambria Math" w:cs="Times New Roman"/>
                <w:lang w:eastAsia="zh-CN"/>
              </w:rPr>
              <m:t>0</m:t>
            </m:r>
            <m:ctrlPr>
              <w:rPr>
                <w:rFonts w:ascii="Cambria Math" w:hAnsi="Cambria Math" w:cs="Times New Roman"/>
                <w:lang w:eastAsia="zh-CN"/>
              </w:rPr>
            </m:ctrlPr>
          </m:sub>
          <m:sup>
            <m:r>
              <m:rPr>
                <m:sty m:val="p"/>
              </m:rPr>
              <w:rPr>
                <w:rFonts w:ascii="Cambria Math" w:hAnsi="Cambria Math" w:cs="Times New Roman"/>
                <w:lang w:eastAsia="zh-CN"/>
              </w:rPr>
              <m:t>CG−UCI</m:t>
            </m:r>
            <m:ctrlPr>
              <w:rPr>
                <w:rFonts w:ascii="Cambria Math" w:hAnsi="Cambria Math" w:cs="Times New Roman"/>
                <w:lang w:eastAsia="zh-CN"/>
              </w:rPr>
            </m:ctrlPr>
          </m:sup>
        </m:sSubSup>
        <m:r>
          <m:rPr>
            <m:sty m:val="p"/>
          </m:rPr>
          <w:rPr>
            <w:rFonts w:ascii="Cambria Math" w:hAnsi="Cambria Math" w:cs="Times New Roman"/>
            <w:lang w:eastAsia="zh-CN"/>
          </w:rPr>
          <m:t xml:space="preserve">, </m:t>
        </m:r>
        <m:sSubSup>
          <m:sSubSupPr>
            <m:ctrlPr>
              <w:rPr>
                <w:rFonts w:ascii="Cambria Math" w:hAnsi="Cambria Math" w:cs="Times New Roman"/>
                <w:lang w:eastAsia="zh-CN"/>
              </w:rPr>
            </m:ctrlPr>
          </m:sSubSupPr>
          <m:e>
            <m:acc>
              <m:accPr>
                <m:chr m:val="̃"/>
                <m:ctrlPr>
                  <w:rPr>
                    <w:rFonts w:ascii="Cambria Math" w:hAnsi="Cambria Math" w:cs="Times New Roman"/>
                    <w:lang w:eastAsia="zh-CN"/>
                  </w:rPr>
                </m:ctrlPr>
              </m:accPr>
              <m:e>
                <m:r>
                  <m:rPr/>
                  <w:rPr>
                    <w:rFonts w:ascii="Cambria Math" w:hAnsi="Cambria Math" w:cs="Times New Roman"/>
                    <w:lang w:eastAsia="zh-CN"/>
                  </w:rPr>
                  <m:t>o</m:t>
                </m:r>
                <m:ctrlPr>
                  <w:rPr>
                    <w:rFonts w:ascii="Cambria Math" w:hAnsi="Cambria Math" w:cs="Times New Roman"/>
                    <w:lang w:eastAsia="zh-CN"/>
                  </w:rPr>
                </m:ctrlPr>
              </m:e>
            </m:acc>
            <m:ctrlPr>
              <w:rPr>
                <w:rFonts w:ascii="Cambria Math" w:hAnsi="Cambria Math" w:cs="Times New Roman"/>
                <w:lang w:eastAsia="zh-CN"/>
              </w:rPr>
            </m:ctrlPr>
          </m:e>
          <m:sub>
            <m:r>
              <m:rPr>
                <m:sty m:val="p"/>
              </m:rPr>
              <w:rPr>
                <w:rFonts w:ascii="Cambria Math" w:hAnsi="Cambria Math" w:cs="Times New Roman"/>
                <w:lang w:eastAsia="zh-CN"/>
              </w:rPr>
              <m:t>1</m:t>
            </m:r>
            <m:ctrlPr>
              <w:rPr>
                <w:rFonts w:ascii="Cambria Math" w:hAnsi="Cambria Math" w:cs="Times New Roman"/>
                <w:lang w:eastAsia="zh-CN"/>
              </w:rPr>
            </m:ctrlPr>
          </m:sub>
          <m:sup>
            <m:r>
              <m:rPr>
                <m:sty m:val="p"/>
              </m:rPr>
              <w:rPr>
                <w:rFonts w:ascii="Cambria Math" w:hAnsi="Cambria Math" w:cs="Times New Roman"/>
                <w:lang w:eastAsia="zh-CN"/>
              </w:rPr>
              <m:t>CG−UCI</m:t>
            </m:r>
            <m:ctrlPr>
              <w:rPr>
                <w:rFonts w:ascii="Cambria Math" w:hAnsi="Cambria Math" w:cs="Times New Roman"/>
                <w:lang w:eastAsia="zh-CN"/>
              </w:rPr>
            </m:ctrlPr>
          </m:sup>
        </m:sSubSup>
        <m:r>
          <m:rPr>
            <m:sty m:val="p"/>
          </m:rPr>
          <w:rPr>
            <w:rFonts w:ascii="Cambria Math" w:hAnsi="Cambria Math" w:cs="Times New Roman"/>
            <w:lang w:eastAsia="zh-CN"/>
          </w:rPr>
          <m:t xml:space="preserve">, …, </m:t>
        </m:r>
        <m:sSubSup>
          <m:sSubSupPr>
            <m:ctrlPr>
              <w:rPr>
                <w:rFonts w:ascii="Cambria Math" w:hAnsi="Cambria Math" w:cs="Times New Roman"/>
                <w:lang w:eastAsia="zh-CN"/>
              </w:rPr>
            </m:ctrlPr>
          </m:sSubSupPr>
          <m:e>
            <m:acc>
              <m:accPr>
                <m:chr m:val="̃"/>
                <m:ctrlPr>
                  <w:rPr>
                    <w:rFonts w:ascii="Cambria Math" w:hAnsi="Cambria Math" w:cs="Times New Roman"/>
                    <w:lang w:eastAsia="zh-CN"/>
                  </w:rPr>
                </m:ctrlPr>
              </m:accPr>
              <m:e>
                <m:r>
                  <m:rPr/>
                  <w:rPr>
                    <w:rFonts w:ascii="Cambria Math" w:hAnsi="Cambria Math" w:cs="Times New Roman"/>
                    <w:lang w:eastAsia="zh-CN"/>
                  </w:rPr>
                  <m:t>o</m:t>
                </m:r>
                <m:ctrlPr>
                  <w:rPr>
                    <w:rFonts w:ascii="Cambria Math" w:hAnsi="Cambria Math" w:cs="Times New Roman"/>
                    <w:lang w:eastAsia="zh-CN"/>
                  </w:rPr>
                </m:ctrlPr>
              </m:e>
            </m:acc>
            <m:ctrlPr>
              <w:rPr>
                <w:rFonts w:ascii="Cambria Math" w:hAnsi="Cambria Math" w:cs="Times New Roman"/>
                <w:lang w:eastAsia="zh-CN"/>
              </w:rPr>
            </m:ctrlPr>
          </m:e>
          <m:sub>
            <m:sSup>
              <m:sSupPr>
                <m:ctrlPr>
                  <w:rPr>
                    <w:rFonts w:ascii="Cambria Math" w:hAnsi="Cambria Math" w:cs="Times New Roman"/>
                    <w:lang w:eastAsia="zh-CN"/>
                  </w:rPr>
                </m:ctrlPr>
              </m:sSupPr>
              <m:e>
                <m:r>
                  <m:rPr/>
                  <w:rPr>
                    <w:rFonts w:ascii="Cambria Math" w:hAnsi="Cambria Math" w:cs="Times New Roman"/>
                    <w:lang w:eastAsia="zh-CN"/>
                  </w:rPr>
                  <m:t>O</m:t>
                </m:r>
                <m:ctrlPr>
                  <w:rPr>
                    <w:rFonts w:ascii="Cambria Math" w:hAnsi="Cambria Math" w:cs="Times New Roman"/>
                    <w:lang w:eastAsia="zh-CN"/>
                  </w:rPr>
                </m:ctrlPr>
              </m:e>
              <m:sup>
                <m:r>
                  <m:rPr/>
                  <w:rPr>
                    <w:rFonts w:ascii="Cambria Math" w:hAnsi="Cambria Math" w:cs="Times New Roman"/>
                    <w:lang w:eastAsia="zh-CN"/>
                  </w:rPr>
                  <m:t>CG</m:t>
                </m:r>
                <m:r>
                  <m:rPr>
                    <m:sty m:val="p"/>
                  </m:rPr>
                  <w:rPr>
                    <w:rFonts w:ascii="Cambria Math" w:hAnsi="Cambria Math" w:cs="Times New Roman"/>
                    <w:lang w:eastAsia="zh-CN"/>
                  </w:rPr>
                  <m:t>−</m:t>
                </m:r>
                <m:r>
                  <m:rPr/>
                  <w:rPr>
                    <w:rFonts w:ascii="Cambria Math" w:hAnsi="Cambria Math" w:cs="Times New Roman"/>
                    <w:lang w:eastAsia="zh-CN"/>
                  </w:rPr>
                  <m:t>UCI</m:t>
                </m:r>
                <m:ctrlPr>
                  <w:rPr>
                    <w:rFonts w:ascii="Cambria Math" w:hAnsi="Cambria Math" w:cs="Times New Roman"/>
                    <w:lang w:eastAsia="zh-CN"/>
                  </w:rPr>
                </m:ctrlPr>
              </m:sup>
            </m:sSup>
            <m:r>
              <m:rPr>
                <m:sty m:val="p"/>
              </m:rPr>
              <w:rPr>
                <w:rFonts w:ascii="Cambria Math" w:hAnsi="Cambria Math" w:cs="Times New Roman"/>
                <w:lang w:eastAsia="zh-CN"/>
              </w:rPr>
              <m:t>−1</m:t>
            </m:r>
            <m:ctrlPr>
              <w:rPr>
                <w:rFonts w:ascii="Cambria Math" w:hAnsi="Cambria Math" w:cs="Times New Roman"/>
                <w:lang w:eastAsia="zh-CN"/>
              </w:rPr>
            </m:ctrlPr>
          </m:sub>
          <m:sup>
            <m:r>
              <m:rPr>
                <m:sty m:val="p"/>
              </m:rPr>
              <w:rPr>
                <w:rFonts w:ascii="Cambria Math" w:hAnsi="Cambria Math" w:cs="Times New Roman"/>
                <w:lang w:eastAsia="zh-CN"/>
              </w:rPr>
              <m:t>CG−UCI</m:t>
            </m:r>
            <m:ctrlPr>
              <w:rPr>
                <w:rFonts w:ascii="Cambria Math" w:hAnsi="Cambria Math" w:cs="Times New Roman"/>
                <w:lang w:eastAsia="zh-CN"/>
              </w:rPr>
            </m:ctrlPr>
          </m:sup>
        </m:sSubSup>
      </m:oMath>
      <w:r>
        <w:rPr>
          <w:rFonts w:cs="Times New Roman"/>
          <w:lang w:eastAsia="zh-CN"/>
        </w:rPr>
        <w:t xml:space="preserve"> is given by Table</w:t>
      </w:r>
      <w:r>
        <w:rPr>
          <w:rFonts w:cs="Times New Roman" w:eastAsiaTheme="minorEastAsia"/>
        </w:rPr>
        <w:t xml:space="preserve"> </w:t>
      </w:r>
      <w:r>
        <w:rPr>
          <w:rFonts w:cs="Times New Roman"/>
          <w:lang w:eastAsia="zh-CN"/>
        </w:rPr>
        <w:t>6.3.2.1.3</w:t>
      </w:r>
      <w:r>
        <w:rPr>
          <w:rFonts w:cs="Times New Roman" w:eastAsiaTheme="minorEastAsia"/>
        </w:rPr>
        <w:t>-1</w:t>
      </w:r>
      <w:r>
        <w:rPr>
          <w:rFonts w:cs="Times New Roman" w:eastAsiaTheme="minorEastAsia"/>
          <w:lang w:eastAsia="zh-CN"/>
        </w:rPr>
        <w:t xml:space="preserve"> mapped in the order from upper part to lower part, and </w:t>
      </w:r>
      <m:oMath>
        <m:sSup>
          <m:sSupPr>
            <m:ctrlPr>
              <w:rPr>
                <w:rFonts w:ascii="Cambria Math" w:hAnsi="Cambria Math" w:cs="Times New Roman"/>
                <w:lang w:eastAsia="zh-CN"/>
              </w:rPr>
            </m:ctrlPr>
          </m:sSupPr>
          <m:e>
            <m:r>
              <m:rPr/>
              <w:rPr>
                <w:rFonts w:ascii="Cambria Math" w:hAnsi="Cambria Math" w:cs="Times New Roman"/>
                <w:lang w:eastAsia="zh-CN"/>
              </w:rPr>
              <m:t>O</m:t>
            </m:r>
            <m:ctrlPr>
              <w:rPr>
                <w:rFonts w:ascii="Cambria Math" w:hAnsi="Cambria Math" w:cs="Times New Roman"/>
                <w:lang w:eastAsia="zh-CN"/>
              </w:rPr>
            </m:ctrlPr>
          </m:e>
          <m:sup>
            <m:r>
              <m:rPr>
                <m:sty m:val="p"/>
              </m:rPr>
              <w:rPr>
                <w:rFonts w:ascii="Cambria Math" w:hAnsi="Cambria Math" w:cs="Times New Roman"/>
                <w:lang w:eastAsia="zh-CN"/>
              </w:rPr>
              <m:t>CG−UCI</m:t>
            </m:r>
            <m:ctrlPr>
              <w:rPr>
                <w:rFonts w:ascii="Cambria Math" w:hAnsi="Cambria Math" w:cs="Times New Roman"/>
                <w:lang w:eastAsia="zh-CN"/>
              </w:rPr>
            </m:ctrlPr>
          </m:sup>
        </m:sSup>
      </m:oMath>
      <w:r>
        <w:rPr>
          <w:rFonts w:cs="Times New Roman"/>
          <w:lang w:eastAsia="zh-CN"/>
        </w:rPr>
        <w:t xml:space="preserve"> is number of CG-UCI bits;</w:t>
      </w:r>
    </w:p>
    <w:p>
      <w:pPr>
        <w:pStyle w:val="92"/>
        <w:rPr>
          <w:rFonts w:cs="Times New Roman"/>
          <w:lang w:eastAsia="zh-CN"/>
        </w:rPr>
      </w:pPr>
      <w:r>
        <w:rPr>
          <w:rFonts w:cs="Times New Roman"/>
          <w:lang w:eastAsia="zh-CN"/>
        </w:rPr>
        <w:t>-</w:t>
      </w:r>
      <w:r>
        <w:rPr>
          <w:rFonts w:cs="Times New Roman"/>
          <w:lang w:eastAsia="zh-CN"/>
        </w:rPr>
        <w:tab/>
      </w:r>
      <w:r>
        <w:rPr>
          <w:rFonts w:cs="Times New Roman"/>
          <w:lang w:eastAsia="zh-CN"/>
        </w:rPr>
        <w:t xml:space="preserve">The HARQ-ACK bits are mapped to the UCI bit sequence </w:t>
      </w:r>
      <m:oMath>
        <m:sSub>
          <m:sSubPr>
            <m:ctrlPr>
              <w:rPr>
                <w:rFonts w:ascii="Cambria Math" w:hAnsi="Cambria Math" w:cs="Times New Roman"/>
              </w:rPr>
            </m:ctrlPr>
          </m:sSubPr>
          <m:e>
            <m:r>
              <m:rPr/>
              <w:rPr>
                <w:rFonts w:ascii="Cambria Math" w:hAnsi="Cambria Math" w:cs="Times New Roman"/>
              </w:rPr>
              <m:t>a</m:t>
            </m:r>
            <m:ctrlPr>
              <w:rPr>
                <w:rFonts w:ascii="Cambria Math" w:hAnsi="Cambria Math" w:cs="Times New Roman"/>
              </w:rPr>
            </m:ctrlPr>
          </m:e>
          <m:sub>
            <m:sSup>
              <m:sSupPr>
                <m:ctrlPr>
                  <w:rPr>
                    <w:rFonts w:ascii="Cambria Math" w:hAnsi="Cambria Math" w:cs="Times New Roman"/>
                  </w:rPr>
                </m:ctrlPr>
              </m:sSupPr>
              <m:e>
                <m:r>
                  <m:rPr/>
                  <w:rPr>
                    <w:rFonts w:ascii="Cambria Math" w:hAnsi="Cambria Math" w:cs="Times New Roman"/>
                  </w:rPr>
                  <m:t>O</m:t>
                </m:r>
                <m:ctrlPr>
                  <w:rPr>
                    <w:rFonts w:ascii="Cambria Math" w:hAnsi="Cambria Math" w:cs="Times New Roman"/>
                  </w:rPr>
                </m:ctrlPr>
              </m:e>
              <m:sup>
                <m:r>
                  <m:rPr/>
                  <w:rPr>
                    <w:rFonts w:ascii="Cambria Math" w:hAnsi="Cambria Math" w:cs="Times New Roman"/>
                  </w:rPr>
                  <m:t>CG</m:t>
                </m:r>
                <m:r>
                  <m:rPr>
                    <m:sty m:val="p"/>
                  </m:rPr>
                  <w:rPr>
                    <w:rFonts w:ascii="Cambria Math" w:hAnsi="Cambria Math" w:cs="Times New Roman"/>
                  </w:rPr>
                  <m:t>−</m:t>
                </m:r>
                <m:r>
                  <m:rPr/>
                  <w:rPr>
                    <w:rFonts w:ascii="Cambria Math" w:hAnsi="Cambria Math" w:cs="Times New Roman"/>
                  </w:rPr>
                  <m:t>UCI</m:t>
                </m:r>
                <m:ctrlPr>
                  <w:rPr>
                    <w:rFonts w:ascii="Cambria Math" w:hAnsi="Cambria Math" w:cs="Times New Roman"/>
                  </w:rPr>
                </m:ctrlPr>
              </m:sup>
            </m:sSup>
            <m:ctrlPr>
              <w:rPr>
                <w:rFonts w:ascii="Cambria Math" w:hAnsi="Cambria Math" w:cs="Times New Roman"/>
              </w:rPr>
            </m:ctrlPr>
          </m:sub>
        </m:sSub>
        <m:r>
          <m:rPr>
            <m:sty m:val="p"/>
          </m:rPr>
          <w:rPr>
            <w:rFonts w:ascii="Cambria Math" w:hAnsi="Cambria Math" w:cs="Times New Roman"/>
          </w:rPr>
          <m:t xml:space="preserve">, </m:t>
        </m:r>
        <m:sSub>
          <m:sSubPr>
            <m:ctrlPr>
              <w:rPr>
                <w:rFonts w:ascii="Cambria Math" w:hAnsi="Cambria Math" w:cs="Times New Roman"/>
              </w:rPr>
            </m:ctrlPr>
          </m:sSubPr>
          <m:e>
            <m:r>
              <m:rPr/>
              <w:rPr>
                <w:rFonts w:ascii="Cambria Math" w:hAnsi="Cambria Math" w:cs="Times New Roman"/>
              </w:rPr>
              <m:t>a</m:t>
            </m:r>
            <m:ctrlPr>
              <w:rPr>
                <w:rFonts w:ascii="Cambria Math" w:hAnsi="Cambria Math" w:cs="Times New Roman"/>
              </w:rPr>
            </m:ctrlPr>
          </m:e>
          <m:sub>
            <m:sSup>
              <m:sSupPr>
                <m:ctrlPr>
                  <w:rPr>
                    <w:rFonts w:ascii="Cambria Math" w:hAnsi="Cambria Math" w:cs="Times New Roman"/>
                  </w:rPr>
                </m:ctrlPr>
              </m:sSupPr>
              <m:e>
                <m:r>
                  <m:rPr/>
                  <w:rPr>
                    <w:rFonts w:ascii="Cambria Math" w:hAnsi="Cambria Math" w:cs="Times New Roman"/>
                  </w:rPr>
                  <m:t>O</m:t>
                </m:r>
                <m:ctrlPr>
                  <w:rPr>
                    <w:rFonts w:ascii="Cambria Math" w:hAnsi="Cambria Math" w:cs="Times New Roman"/>
                  </w:rPr>
                </m:ctrlPr>
              </m:e>
              <m:sup>
                <m:r>
                  <m:rPr/>
                  <w:rPr>
                    <w:rFonts w:ascii="Cambria Math" w:hAnsi="Cambria Math" w:cs="Times New Roman"/>
                  </w:rPr>
                  <m:t>CG</m:t>
                </m:r>
                <m:r>
                  <m:rPr>
                    <m:sty m:val="p"/>
                  </m:rPr>
                  <w:rPr>
                    <w:rFonts w:ascii="Cambria Math" w:hAnsi="Cambria Math" w:cs="Times New Roman"/>
                  </w:rPr>
                  <m:t>−</m:t>
                </m:r>
                <m:r>
                  <m:rPr/>
                  <w:rPr>
                    <w:rFonts w:ascii="Cambria Math" w:hAnsi="Cambria Math" w:cs="Times New Roman"/>
                  </w:rPr>
                  <m:t>UCI</m:t>
                </m:r>
                <m:ctrlPr>
                  <w:rPr>
                    <w:rFonts w:ascii="Cambria Math" w:hAnsi="Cambria Math" w:cs="Times New Roman"/>
                  </w:rPr>
                </m:ctrlPr>
              </m:sup>
            </m:sSup>
            <m:r>
              <m:rPr>
                <m:sty m:val="p"/>
              </m:rPr>
              <w:rPr>
                <w:rFonts w:ascii="Cambria Math" w:hAnsi="Cambria Math" w:cs="Times New Roman"/>
              </w:rPr>
              <m:t>+1</m:t>
            </m:r>
            <m:ctrlPr>
              <w:rPr>
                <w:rFonts w:ascii="Cambria Math" w:hAnsi="Cambria Math" w:cs="Times New Roman"/>
              </w:rPr>
            </m:ctrlPr>
          </m:sub>
        </m:sSub>
        <m:r>
          <m:rPr>
            <m:sty m:val="p"/>
          </m:rPr>
          <w:rPr>
            <w:rFonts w:ascii="Cambria Math" w:hAnsi="Cambria Math" w:cs="Times New Roman"/>
          </w:rPr>
          <m:t>,  …,</m:t>
        </m:r>
        <m:sSub>
          <m:sSubPr>
            <m:ctrlPr>
              <w:rPr>
                <w:rFonts w:ascii="Cambria Math" w:hAnsi="Cambria Math" w:cs="Times New Roman"/>
              </w:rPr>
            </m:ctrlPr>
          </m:sSubPr>
          <m:e>
            <m:r>
              <m:rPr/>
              <w:rPr>
                <w:rFonts w:ascii="Cambria Math" w:hAnsi="Cambria Math" w:cs="Times New Roman"/>
              </w:rPr>
              <m:t>a</m:t>
            </m:r>
            <m:ctrlPr>
              <w:rPr>
                <w:rFonts w:ascii="Cambria Math" w:hAnsi="Cambria Math" w:cs="Times New Roman"/>
              </w:rPr>
            </m:ctrlPr>
          </m:e>
          <m:sub>
            <m:sSup>
              <m:sSupPr>
                <m:ctrlPr>
                  <w:rPr>
                    <w:rFonts w:ascii="Cambria Math" w:hAnsi="Cambria Math" w:cs="Times New Roman"/>
                  </w:rPr>
                </m:ctrlPr>
              </m:sSupPr>
              <m:e>
                <m:sSup>
                  <m:sSupPr>
                    <m:ctrlPr>
                      <w:rPr>
                        <w:rFonts w:ascii="Cambria Math" w:hAnsi="Cambria Math" w:cs="Times New Roman"/>
                      </w:rPr>
                    </m:ctrlPr>
                  </m:sSupPr>
                  <m:e>
                    <m:r>
                      <m:rPr/>
                      <w:rPr>
                        <w:rFonts w:ascii="Cambria Math" w:hAnsi="Cambria Math" w:cs="Times New Roman"/>
                      </w:rPr>
                      <m:t>O</m:t>
                    </m:r>
                    <m:ctrlPr>
                      <w:rPr>
                        <w:rFonts w:ascii="Cambria Math" w:hAnsi="Cambria Math" w:cs="Times New Roman"/>
                      </w:rPr>
                    </m:ctrlPr>
                  </m:e>
                  <m:sup>
                    <m:r>
                      <m:rPr/>
                      <w:rPr>
                        <w:rFonts w:ascii="Cambria Math" w:hAnsi="Cambria Math" w:cs="Times New Roman"/>
                      </w:rPr>
                      <m:t>CG</m:t>
                    </m:r>
                    <m:r>
                      <m:rPr>
                        <m:sty m:val="p"/>
                      </m:rPr>
                      <w:rPr>
                        <w:rFonts w:ascii="Cambria Math" w:hAnsi="Cambria Math" w:cs="Times New Roman"/>
                      </w:rPr>
                      <m:t>−</m:t>
                    </m:r>
                    <m:r>
                      <m:rPr/>
                      <w:rPr>
                        <w:rFonts w:ascii="Cambria Math" w:hAnsi="Cambria Math" w:cs="Times New Roman"/>
                      </w:rPr>
                      <m:t>UCI</m:t>
                    </m:r>
                    <m:ctrlPr>
                      <w:rPr>
                        <w:rFonts w:ascii="Cambria Math" w:hAnsi="Cambria Math" w:cs="Times New Roman"/>
                      </w:rPr>
                    </m:ctrlPr>
                  </m:sup>
                </m:sSup>
                <m:r>
                  <m:rPr>
                    <m:sty m:val="p"/>
                  </m:rPr>
                  <w:rPr>
                    <w:rFonts w:ascii="Cambria Math" w:hAnsi="Cambria Math" w:cs="Times New Roman"/>
                  </w:rPr>
                  <m:t>+</m:t>
                </m:r>
                <m:r>
                  <m:rPr/>
                  <w:rPr>
                    <w:rFonts w:ascii="Cambria Math" w:hAnsi="Cambria Math" w:cs="Times New Roman"/>
                  </w:rPr>
                  <m:t>O</m:t>
                </m:r>
                <m:ctrlPr>
                  <w:rPr>
                    <w:rFonts w:ascii="Cambria Math" w:hAnsi="Cambria Math" w:cs="Times New Roman"/>
                  </w:rPr>
                </m:ctrlPr>
              </m:e>
              <m:sup>
                <m:r>
                  <m:rPr/>
                  <w:rPr>
                    <w:rFonts w:ascii="Cambria Math" w:hAnsi="Cambria Math" w:cs="Times New Roman"/>
                  </w:rPr>
                  <m:t>ACK</m:t>
                </m:r>
                <m:ctrlPr>
                  <w:rPr>
                    <w:rFonts w:ascii="Cambria Math" w:hAnsi="Cambria Math" w:cs="Times New Roman"/>
                  </w:rPr>
                </m:ctrlPr>
              </m:sup>
            </m:sSup>
            <m:r>
              <m:rPr>
                <m:sty m:val="p"/>
              </m:rPr>
              <w:rPr>
                <w:rFonts w:ascii="Cambria Math" w:hAnsi="Cambria Math" w:cs="Times New Roman"/>
              </w:rPr>
              <m:t>−1</m:t>
            </m:r>
            <m:ctrlPr>
              <w:rPr>
                <w:rFonts w:ascii="Cambria Math" w:hAnsi="Cambria Math" w:cs="Times New Roman"/>
              </w:rPr>
            </m:ctrlPr>
          </m:sub>
        </m:sSub>
      </m:oMath>
      <w:r>
        <w:rPr>
          <w:rFonts w:cs="Times New Roman"/>
          <w:lang w:eastAsia="zh-CN"/>
        </w:rPr>
        <w:t xml:space="preserve">, where </w:t>
      </w:r>
      <m:oMath>
        <m:sSub>
          <m:sSubPr>
            <m:ctrlPr>
              <w:rPr>
                <w:rFonts w:ascii="Cambria Math" w:hAnsi="Cambria Math" w:cs="Times New Roman"/>
                <w:lang w:eastAsia="zh-CN"/>
              </w:rPr>
            </m:ctrlPr>
          </m:sSubPr>
          <m:e>
            <m:r>
              <m:rPr/>
              <w:rPr>
                <w:rFonts w:ascii="Cambria Math" w:hAnsi="Cambria Math" w:cs="Times New Roman"/>
                <w:lang w:eastAsia="zh-CN"/>
              </w:rPr>
              <m:t>a</m:t>
            </m:r>
            <m:ctrlPr>
              <w:rPr>
                <w:rFonts w:ascii="Cambria Math" w:hAnsi="Cambria Math" w:cs="Times New Roman"/>
                <w:lang w:eastAsia="zh-CN"/>
              </w:rPr>
            </m:ctrlPr>
          </m:e>
          <m:sub>
            <m:r>
              <m:rPr/>
              <w:rPr>
                <w:rFonts w:ascii="Cambria Math" w:hAnsi="Cambria Math" w:cs="Times New Roman"/>
                <w:lang w:eastAsia="zh-CN"/>
              </w:rPr>
              <m:t>i</m:t>
            </m:r>
            <m:r>
              <m:rPr>
                <m:sty m:val="p"/>
              </m:rPr>
              <w:rPr>
                <w:rFonts w:ascii="Cambria Math" w:hAnsi="Cambria Math" w:cs="Times New Roman"/>
                <w:lang w:eastAsia="zh-CN"/>
              </w:rPr>
              <m:t>+</m:t>
            </m:r>
            <m:sSup>
              <m:sSupPr>
                <m:ctrlPr>
                  <w:rPr>
                    <w:rFonts w:ascii="Cambria Math" w:hAnsi="Cambria Math" w:cs="Times New Roman"/>
                    <w:lang w:eastAsia="zh-CN"/>
                  </w:rPr>
                </m:ctrlPr>
              </m:sSupPr>
              <m:e>
                <m:r>
                  <m:rPr/>
                  <w:rPr>
                    <w:rFonts w:ascii="Cambria Math" w:hAnsi="Cambria Math" w:cs="Times New Roman"/>
                    <w:lang w:eastAsia="zh-CN"/>
                  </w:rPr>
                  <m:t>O</m:t>
                </m:r>
                <m:ctrlPr>
                  <w:rPr>
                    <w:rFonts w:ascii="Cambria Math" w:hAnsi="Cambria Math" w:cs="Times New Roman"/>
                    <w:lang w:eastAsia="zh-CN"/>
                  </w:rPr>
                </m:ctrlPr>
              </m:e>
              <m:sup>
                <m:r>
                  <m:rPr/>
                  <w:rPr>
                    <w:rFonts w:ascii="Cambria Math" w:hAnsi="Cambria Math" w:cs="Times New Roman"/>
                    <w:lang w:eastAsia="zh-CN"/>
                  </w:rPr>
                  <m:t>CG</m:t>
                </m:r>
                <m:r>
                  <m:rPr>
                    <m:sty m:val="p"/>
                  </m:rPr>
                  <w:rPr>
                    <w:rFonts w:ascii="Cambria Math" w:hAnsi="Cambria Math" w:cs="Times New Roman"/>
                    <w:lang w:eastAsia="zh-CN"/>
                  </w:rPr>
                  <m:t>−</m:t>
                </m:r>
                <m:r>
                  <m:rPr/>
                  <w:rPr>
                    <w:rFonts w:ascii="Cambria Math" w:hAnsi="Cambria Math" w:cs="Times New Roman"/>
                    <w:lang w:eastAsia="zh-CN"/>
                  </w:rPr>
                  <m:t>UCI</m:t>
                </m:r>
                <m:ctrlPr>
                  <w:rPr>
                    <w:rFonts w:ascii="Cambria Math" w:hAnsi="Cambria Math" w:cs="Times New Roman"/>
                    <w:lang w:eastAsia="zh-CN"/>
                  </w:rPr>
                </m:ctrlPr>
              </m:sup>
            </m:sSup>
            <m:ctrlPr>
              <w:rPr>
                <w:rFonts w:ascii="Cambria Math" w:hAnsi="Cambria Math" w:cs="Times New Roman"/>
                <w:lang w:eastAsia="zh-CN"/>
              </w:rPr>
            </m:ctrlPr>
          </m:sub>
        </m:sSub>
        <m:r>
          <m:rPr>
            <m:sty m:val="p"/>
          </m:rPr>
          <w:rPr>
            <w:rFonts w:ascii="Cambria Math" w:hAnsi="Cambria Math" w:cs="Times New Roman"/>
            <w:lang w:eastAsia="zh-CN"/>
          </w:rPr>
          <m:t>=</m:t>
        </m:r>
        <m:sSubSup>
          <m:sSubSupPr>
            <m:ctrlPr>
              <w:rPr>
                <w:rFonts w:ascii="Cambria Math" w:hAnsi="Cambria Math" w:cs="Times New Roman"/>
                <w:lang w:eastAsia="zh-CN"/>
              </w:rPr>
            </m:ctrlPr>
          </m:sSubSupPr>
          <m:e>
            <m:acc>
              <m:accPr>
                <m:chr m:val="̃"/>
                <m:ctrlPr>
                  <w:rPr>
                    <w:rFonts w:ascii="Cambria Math" w:hAnsi="Cambria Math" w:cs="Times New Roman"/>
                    <w:lang w:eastAsia="zh-CN"/>
                  </w:rPr>
                </m:ctrlPr>
              </m:accPr>
              <m:e>
                <m:r>
                  <m:rPr/>
                  <w:rPr>
                    <w:rFonts w:ascii="Cambria Math" w:hAnsi="Cambria Math" w:cs="Times New Roman"/>
                    <w:lang w:eastAsia="zh-CN"/>
                  </w:rPr>
                  <m:t>o</m:t>
                </m:r>
                <m:ctrlPr>
                  <w:rPr>
                    <w:rFonts w:ascii="Cambria Math" w:hAnsi="Cambria Math" w:cs="Times New Roman"/>
                    <w:lang w:eastAsia="zh-CN"/>
                  </w:rPr>
                </m:ctrlPr>
              </m:e>
            </m:acc>
            <m:ctrlPr>
              <w:rPr>
                <w:rFonts w:ascii="Cambria Math" w:hAnsi="Cambria Math" w:cs="Times New Roman"/>
                <w:lang w:eastAsia="zh-CN"/>
              </w:rPr>
            </m:ctrlPr>
          </m:e>
          <m:sub>
            <m:r>
              <m:rPr/>
              <w:rPr>
                <w:rFonts w:ascii="Cambria Math" w:hAnsi="Cambria Math" w:cs="Times New Roman"/>
                <w:lang w:eastAsia="zh-CN"/>
              </w:rPr>
              <m:t>i</m:t>
            </m:r>
            <m:ctrlPr>
              <w:rPr>
                <w:rFonts w:ascii="Cambria Math" w:hAnsi="Cambria Math" w:cs="Times New Roman"/>
                <w:lang w:eastAsia="zh-CN"/>
              </w:rPr>
            </m:ctrlPr>
          </m:sub>
          <m:sup>
            <m:r>
              <m:rPr>
                <m:sty m:val="p"/>
              </m:rPr>
              <w:rPr>
                <w:rFonts w:ascii="Cambria Math" w:hAnsi="Cambria Math" w:cs="Times New Roman"/>
                <w:lang w:eastAsia="zh-CN"/>
              </w:rPr>
              <m:t>ACK</m:t>
            </m:r>
            <m:ctrlPr>
              <w:rPr>
                <w:rFonts w:ascii="Cambria Math" w:hAnsi="Cambria Math" w:cs="Times New Roman"/>
                <w:lang w:eastAsia="zh-CN"/>
              </w:rPr>
            </m:ctrlPr>
          </m:sup>
        </m:sSubSup>
      </m:oMath>
      <w:r>
        <w:rPr>
          <w:rFonts w:cs="Times New Roman"/>
          <w:lang w:eastAsia="zh-CN"/>
        </w:rPr>
        <w:t xml:space="preserve"> for </w:t>
      </w:r>
      <m:oMath>
        <m:r>
          <m:rPr/>
          <w:rPr>
            <w:rFonts w:ascii="Cambria Math" w:hAnsi="Cambria Math" w:cs="Times New Roman"/>
            <w:lang w:eastAsia="zh-CN"/>
          </w:rPr>
          <m:t>i</m:t>
        </m:r>
        <m:r>
          <m:rPr>
            <m:sty m:val="p"/>
          </m:rPr>
          <w:rPr>
            <w:rFonts w:ascii="Cambria Math" w:hAnsi="Cambria Math" w:cs="Times New Roman"/>
            <w:lang w:eastAsia="zh-CN"/>
          </w:rPr>
          <m:t xml:space="preserve">=0,1, …, </m:t>
        </m:r>
        <m:sSup>
          <m:sSupPr>
            <m:ctrlPr>
              <w:rPr>
                <w:rFonts w:ascii="Cambria Math" w:hAnsi="Cambria Math" w:cs="Times New Roman"/>
                <w:lang w:eastAsia="zh-CN"/>
              </w:rPr>
            </m:ctrlPr>
          </m:sSupPr>
          <m:e>
            <m:r>
              <m:rPr/>
              <w:rPr>
                <w:rFonts w:ascii="Cambria Math" w:hAnsi="Cambria Math" w:cs="Times New Roman"/>
                <w:lang w:eastAsia="zh-CN"/>
              </w:rPr>
              <m:t>O</m:t>
            </m:r>
            <m:ctrlPr>
              <w:rPr>
                <w:rFonts w:ascii="Cambria Math" w:hAnsi="Cambria Math" w:cs="Times New Roman"/>
                <w:lang w:eastAsia="zh-CN"/>
              </w:rPr>
            </m:ctrlPr>
          </m:e>
          <m:sup>
            <m:r>
              <m:rPr>
                <m:sty m:val="p"/>
              </m:rPr>
              <w:rPr>
                <w:rFonts w:ascii="Cambria Math" w:hAnsi="Cambria Math" w:cs="Times New Roman"/>
                <w:lang w:eastAsia="zh-CN"/>
              </w:rPr>
              <m:t>ACK</m:t>
            </m:r>
            <m:ctrlPr>
              <w:rPr>
                <w:rFonts w:ascii="Cambria Math" w:hAnsi="Cambria Math" w:cs="Times New Roman"/>
                <w:lang w:eastAsia="zh-CN"/>
              </w:rPr>
            </m:ctrlPr>
          </m:sup>
        </m:sSup>
        <m:r>
          <m:rPr>
            <m:sty m:val="p"/>
          </m:rPr>
          <w:rPr>
            <w:rFonts w:ascii="Cambria Math" w:hAnsi="Cambria Math" w:cs="Times New Roman"/>
            <w:lang w:eastAsia="zh-CN"/>
          </w:rPr>
          <m:t>−1</m:t>
        </m:r>
      </m:oMath>
      <w:r>
        <w:rPr>
          <w:rFonts w:cs="Times New Roman"/>
          <w:lang w:eastAsia="zh-CN"/>
        </w:rPr>
        <w:t xml:space="preserve">. The HARQ-ACK bit sequence </w:t>
      </w:r>
      <m:oMath>
        <m:sSubSup>
          <m:sSubSupPr>
            <m:ctrlPr>
              <w:rPr>
                <w:rFonts w:ascii="Cambria Math" w:hAnsi="Cambria Math" w:cs="Times New Roman"/>
                <w:lang w:eastAsia="zh-CN"/>
              </w:rPr>
            </m:ctrlPr>
          </m:sSubSupPr>
          <m:e>
            <m:acc>
              <m:accPr>
                <m:chr m:val="̃"/>
                <m:ctrlPr>
                  <w:rPr>
                    <w:rFonts w:ascii="Cambria Math" w:hAnsi="Cambria Math" w:cs="Times New Roman"/>
                    <w:lang w:eastAsia="zh-CN"/>
                  </w:rPr>
                </m:ctrlPr>
              </m:accPr>
              <m:e>
                <m:r>
                  <m:rPr/>
                  <w:rPr>
                    <w:rFonts w:ascii="Cambria Math" w:hAnsi="Cambria Math" w:cs="Times New Roman"/>
                    <w:lang w:eastAsia="zh-CN"/>
                  </w:rPr>
                  <m:t>o</m:t>
                </m:r>
                <m:ctrlPr>
                  <w:rPr>
                    <w:rFonts w:ascii="Cambria Math" w:hAnsi="Cambria Math" w:cs="Times New Roman"/>
                    <w:lang w:eastAsia="zh-CN"/>
                  </w:rPr>
                </m:ctrlPr>
              </m:e>
            </m:acc>
            <m:ctrlPr>
              <w:rPr>
                <w:rFonts w:ascii="Cambria Math" w:hAnsi="Cambria Math" w:cs="Times New Roman"/>
                <w:lang w:eastAsia="zh-CN"/>
              </w:rPr>
            </m:ctrlPr>
          </m:e>
          <m:sub>
            <m:r>
              <m:rPr>
                <m:sty m:val="p"/>
              </m:rPr>
              <w:rPr>
                <w:rFonts w:ascii="Cambria Math" w:hAnsi="Cambria Math" w:cs="Times New Roman"/>
                <w:lang w:eastAsia="zh-CN"/>
              </w:rPr>
              <m:t>0</m:t>
            </m:r>
            <m:ctrlPr>
              <w:rPr>
                <w:rFonts w:ascii="Cambria Math" w:hAnsi="Cambria Math" w:cs="Times New Roman"/>
                <w:lang w:eastAsia="zh-CN"/>
              </w:rPr>
            </m:ctrlPr>
          </m:sub>
          <m:sup>
            <m:r>
              <m:rPr>
                <m:sty m:val="p"/>
              </m:rPr>
              <w:rPr>
                <w:rFonts w:ascii="Cambria Math" w:hAnsi="Cambria Math" w:cs="Times New Roman"/>
                <w:lang w:eastAsia="zh-CN"/>
              </w:rPr>
              <m:t>ACK</m:t>
            </m:r>
            <m:ctrlPr>
              <w:rPr>
                <w:rFonts w:ascii="Cambria Math" w:hAnsi="Cambria Math" w:cs="Times New Roman"/>
                <w:lang w:eastAsia="zh-CN"/>
              </w:rPr>
            </m:ctrlPr>
          </m:sup>
        </m:sSubSup>
        <m:r>
          <m:rPr>
            <m:sty m:val="p"/>
          </m:rPr>
          <w:rPr>
            <w:rFonts w:ascii="Cambria Math" w:hAnsi="Cambria Math" w:cs="Times New Roman"/>
            <w:lang w:eastAsia="zh-CN"/>
          </w:rPr>
          <m:t xml:space="preserve">, </m:t>
        </m:r>
        <m:sSubSup>
          <m:sSubSupPr>
            <m:ctrlPr>
              <w:rPr>
                <w:rFonts w:ascii="Cambria Math" w:hAnsi="Cambria Math" w:cs="Times New Roman"/>
                <w:lang w:eastAsia="zh-CN"/>
              </w:rPr>
            </m:ctrlPr>
          </m:sSubSupPr>
          <m:e>
            <m:acc>
              <m:accPr>
                <m:chr m:val="̃"/>
                <m:ctrlPr>
                  <w:rPr>
                    <w:rFonts w:ascii="Cambria Math" w:hAnsi="Cambria Math" w:cs="Times New Roman"/>
                    <w:lang w:eastAsia="zh-CN"/>
                  </w:rPr>
                </m:ctrlPr>
              </m:accPr>
              <m:e>
                <m:r>
                  <m:rPr/>
                  <w:rPr>
                    <w:rFonts w:ascii="Cambria Math" w:hAnsi="Cambria Math" w:cs="Times New Roman"/>
                    <w:lang w:eastAsia="zh-CN"/>
                  </w:rPr>
                  <m:t>o</m:t>
                </m:r>
                <m:ctrlPr>
                  <w:rPr>
                    <w:rFonts w:ascii="Cambria Math" w:hAnsi="Cambria Math" w:cs="Times New Roman"/>
                    <w:lang w:eastAsia="zh-CN"/>
                  </w:rPr>
                </m:ctrlPr>
              </m:e>
            </m:acc>
            <m:ctrlPr>
              <w:rPr>
                <w:rFonts w:ascii="Cambria Math" w:hAnsi="Cambria Math" w:cs="Times New Roman"/>
                <w:lang w:eastAsia="zh-CN"/>
              </w:rPr>
            </m:ctrlPr>
          </m:e>
          <m:sub>
            <m:r>
              <m:rPr>
                <m:sty m:val="p"/>
              </m:rPr>
              <w:rPr>
                <w:rFonts w:ascii="Cambria Math" w:hAnsi="Cambria Math" w:cs="Times New Roman"/>
                <w:lang w:eastAsia="zh-CN"/>
              </w:rPr>
              <m:t>1</m:t>
            </m:r>
            <m:ctrlPr>
              <w:rPr>
                <w:rFonts w:ascii="Cambria Math" w:hAnsi="Cambria Math" w:cs="Times New Roman"/>
                <w:lang w:eastAsia="zh-CN"/>
              </w:rPr>
            </m:ctrlPr>
          </m:sub>
          <m:sup>
            <m:r>
              <m:rPr>
                <m:sty m:val="p"/>
              </m:rPr>
              <w:rPr>
                <w:rFonts w:ascii="Cambria Math" w:hAnsi="Cambria Math" w:cs="Times New Roman"/>
                <w:lang w:eastAsia="zh-CN"/>
              </w:rPr>
              <m:t>ACK</m:t>
            </m:r>
            <m:ctrlPr>
              <w:rPr>
                <w:rFonts w:ascii="Cambria Math" w:hAnsi="Cambria Math" w:cs="Times New Roman"/>
                <w:lang w:eastAsia="zh-CN"/>
              </w:rPr>
            </m:ctrlPr>
          </m:sup>
        </m:sSubSup>
        <m:r>
          <m:rPr>
            <m:sty m:val="p"/>
          </m:rPr>
          <w:rPr>
            <w:rFonts w:ascii="Cambria Math" w:hAnsi="Cambria Math" w:cs="Times New Roman"/>
            <w:lang w:eastAsia="zh-CN"/>
          </w:rPr>
          <m:t xml:space="preserve">, …, </m:t>
        </m:r>
        <m:sSubSup>
          <m:sSubSupPr>
            <m:ctrlPr>
              <w:rPr>
                <w:rFonts w:ascii="Cambria Math" w:hAnsi="Cambria Math" w:cs="Times New Roman"/>
                <w:lang w:eastAsia="zh-CN"/>
              </w:rPr>
            </m:ctrlPr>
          </m:sSubSupPr>
          <m:e>
            <m:acc>
              <m:accPr>
                <m:chr m:val="̃"/>
                <m:ctrlPr>
                  <w:rPr>
                    <w:rFonts w:ascii="Cambria Math" w:hAnsi="Cambria Math" w:cs="Times New Roman"/>
                    <w:lang w:eastAsia="zh-CN"/>
                  </w:rPr>
                </m:ctrlPr>
              </m:accPr>
              <m:e>
                <m:r>
                  <m:rPr/>
                  <w:rPr>
                    <w:rFonts w:ascii="Cambria Math" w:hAnsi="Cambria Math" w:cs="Times New Roman"/>
                    <w:lang w:eastAsia="zh-CN"/>
                  </w:rPr>
                  <m:t>o</m:t>
                </m:r>
                <m:ctrlPr>
                  <w:rPr>
                    <w:rFonts w:ascii="Cambria Math" w:hAnsi="Cambria Math" w:cs="Times New Roman"/>
                    <w:lang w:eastAsia="zh-CN"/>
                  </w:rPr>
                </m:ctrlPr>
              </m:e>
            </m:acc>
            <m:ctrlPr>
              <w:rPr>
                <w:rFonts w:ascii="Cambria Math" w:hAnsi="Cambria Math" w:cs="Times New Roman"/>
                <w:lang w:eastAsia="zh-CN"/>
              </w:rPr>
            </m:ctrlPr>
          </m:e>
          <m:sub>
            <m:sSup>
              <m:sSupPr>
                <m:ctrlPr>
                  <w:rPr>
                    <w:rFonts w:ascii="Cambria Math" w:hAnsi="Cambria Math" w:cs="Times New Roman"/>
                    <w:lang w:eastAsia="zh-CN"/>
                  </w:rPr>
                </m:ctrlPr>
              </m:sSupPr>
              <m:e>
                <m:r>
                  <m:rPr/>
                  <w:rPr>
                    <w:rFonts w:ascii="Cambria Math" w:hAnsi="Cambria Math" w:cs="Times New Roman"/>
                    <w:lang w:eastAsia="zh-CN"/>
                  </w:rPr>
                  <m:t>O</m:t>
                </m:r>
                <m:ctrlPr>
                  <w:rPr>
                    <w:rFonts w:ascii="Cambria Math" w:hAnsi="Cambria Math" w:cs="Times New Roman"/>
                    <w:lang w:eastAsia="zh-CN"/>
                  </w:rPr>
                </m:ctrlPr>
              </m:e>
              <m:sup>
                <m:r>
                  <m:rPr/>
                  <w:rPr>
                    <w:rFonts w:ascii="Cambria Math" w:hAnsi="Cambria Math" w:cs="Times New Roman"/>
                    <w:lang w:eastAsia="zh-CN"/>
                  </w:rPr>
                  <m:t>ACK</m:t>
                </m:r>
                <m:ctrlPr>
                  <w:rPr>
                    <w:rFonts w:ascii="Cambria Math" w:hAnsi="Cambria Math" w:cs="Times New Roman"/>
                    <w:lang w:eastAsia="zh-CN"/>
                  </w:rPr>
                </m:ctrlPr>
              </m:sup>
            </m:sSup>
            <m:r>
              <m:rPr>
                <m:sty m:val="p"/>
              </m:rPr>
              <w:rPr>
                <w:rFonts w:ascii="Cambria Math" w:hAnsi="Cambria Math" w:cs="Times New Roman"/>
                <w:lang w:eastAsia="zh-CN"/>
              </w:rPr>
              <m:t>−1</m:t>
            </m:r>
            <m:ctrlPr>
              <w:rPr>
                <w:rFonts w:ascii="Cambria Math" w:hAnsi="Cambria Math" w:cs="Times New Roman"/>
                <w:lang w:eastAsia="zh-CN"/>
              </w:rPr>
            </m:ctrlPr>
          </m:sub>
          <m:sup>
            <m:r>
              <m:rPr>
                <m:sty m:val="p"/>
              </m:rPr>
              <w:rPr>
                <w:rFonts w:ascii="Cambria Math" w:hAnsi="Cambria Math" w:cs="Times New Roman"/>
                <w:lang w:eastAsia="zh-CN"/>
              </w:rPr>
              <m:t>ACK</m:t>
            </m:r>
            <m:ctrlPr>
              <w:rPr>
                <w:rFonts w:ascii="Cambria Math" w:hAnsi="Cambria Math" w:cs="Times New Roman"/>
                <w:lang w:eastAsia="zh-CN"/>
              </w:rPr>
            </m:ctrlPr>
          </m:sup>
        </m:sSubSup>
      </m:oMath>
      <w:r>
        <w:rPr>
          <w:rFonts w:cs="Times New Roman"/>
          <w:lang w:eastAsia="zh-CN"/>
        </w:rPr>
        <w:t xml:space="preserve"> is given by Clause 9.1 of [5, TS38.213], and </w:t>
      </w:r>
      <m:oMath>
        <m:sSup>
          <m:sSupPr>
            <m:ctrlPr>
              <w:rPr>
                <w:rFonts w:ascii="Cambria Math" w:hAnsi="Cambria Math" w:cs="Times New Roman"/>
                <w:lang w:eastAsia="zh-CN"/>
              </w:rPr>
            </m:ctrlPr>
          </m:sSupPr>
          <m:e>
            <m:r>
              <m:rPr/>
              <w:rPr>
                <w:rFonts w:ascii="Cambria Math" w:hAnsi="Cambria Math" w:cs="Times New Roman"/>
                <w:lang w:eastAsia="zh-CN"/>
              </w:rPr>
              <m:t>O</m:t>
            </m:r>
            <m:ctrlPr>
              <w:rPr>
                <w:rFonts w:ascii="Cambria Math" w:hAnsi="Cambria Math" w:cs="Times New Roman"/>
                <w:lang w:eastAsia="zh-CN"/>
              </w:rPr>
            </m:ctrlPr>
          </m:e>
          <m:sup>
            <m:r>
              <m:rPr>
                <m:sty m:val="p"/>
              </m:rPr>
              <w:rPr>
                <w:rFonts w:ascii="Cambria Math" w:hAnsi="Cambria Math" w:cs="Times New Roman"/>
                <w:lang w:eastAsia="zh-CN"/>
              </w:rPr>
              <m:t>ACK</m:t>
            </m:r>
            <m:ctrlPr>
              <w:rPr>
                <w:rFonts w:ascii="Cambria Math" w:hAnsi="Cambria Math" w:cs="Times New Roman"/>
                <w:lang w:eastAsia="zh-CN"/>
              </w:rPr>
            </m:ctrlPr>
          </m:sup>
        </m:sSup>
      </m:oMath>
      <w:r>
        <w:rPr>
          <w:rFonts w:cs="Times New Roman"/>
          <w:lang w:eastAsia="zh-CN"/>
        </w:rPr>
        <w:t xml:space="preserve"> is number of HARQ-ACK bits.</w:t>
      </w:r>
    </w:p>
    <w:p>
      <w:pPr>
        <w:pStyle w:val="92"/>
        <w:ind w:left="0" w:firstLine="0"/>
        <w:rPr>
          <w:rFonts w:cs="Times New Roman"/>
          <w:lang w:eastAsia="zh-CN"/>
        </w:rPr>
      </w:pPr>
    </w:p>
    <w:p>
      <w:pPr>
        <w:pStyle w:val="92"/>
        <w:ind w:left="0" w:firstLine="0"/>
        <w:jc w:val="both"/>
        <w:rPr>
          <w:rFonts w:cs="Times New Roman"/>
          <w:lang w:eastAsia="zh-CN"/>
        </w:rPr>
      </w:pPr>
      <w:r>
        <w:rPr>
          <w:rFonts w:cs="Times New Roman"/>
          <w:lang w:eastAsia="zh-CN"/>
        </w:rPr>
        <w:t xml:space="preserve">However, as the UTO-UCI needn’t to carry HARQ-ID as CG-UCI, gNB does not need to obtain the HARQ-ID from the UTO-UCI, when the resource reserved for UCI is not enough, this will be caused HARQ-ACK will be dropped first, the latency for a corresponding PDSCH or others transmission will be increased, thus, the UCI bits sequence generate can be HARQ-ACK first, then UTO-UCI. </w:t>
      </w:r>
    </w:p>
    <w:p>
      <w:pPr>
        <w:pStyle w:val="92"/>
        <w:ind w:left="0" w:firstLine="0"/>
        <w:jc w:val="both"/>
        <w:rPr>
          <w:rFonts w:cs="Times New Roman"/>
          <w:lang w:eastAsia="zh-CN"/>
        </w:rPr>
      </w:pPr>
    </w:p>
    <w:p>
      <w:pPr>
        <w:pStyle w:val="92"/>
        <w:ind w:left="0" w:firstLine="0"/>
        <w:rPr>
          <w:rFonts w:cs="Times New Roman"/>
          <w:b/>
          <w:i/>
          <w:lang w:eastAsia="zh-CN"/>
        </w:rPr>
      </w:pPr>
      <w:r>
        <w:rPr>
          <w:rFonts w:cs="Times New Roman"/>
          <w:b/>
          <w:i/>
          <w:lang w:eastAsia="zh-CN"/>
        </w:rPr>
        <w:t>Proposal 4: UCI bits sequence generate can be HARQ-ACK first, then UTO-UCI.</w:t>
      </w:r>
    </w:p>
    <w:p>
      <w:pPr>
        <w:pStyle w:val="4"/>
        <w:numPr>
          <w:ilvl w:val="1"/>
          <w:numId w:val="30"/>
        </w:numPr>
        <w:rPr>
          <w:sz w:val="22"/>
          <w:szCs w:val="22"/>
        </w:rPr>
      </w:pPr>
      <w:r>
        <w:rPr>
          <w:sz w:val="22"/>
          <w:szCs w:val="22"/>
        </w:rPr>
        <w:t>Other enhancements on capacity performance for XR</w:t>
      </w:r>
    </w:p>
    <w:p>
      <w:pPr>
        <w:pStyle w:val="83"/>
        <w:numPr>
          <w:ilvl w:val="0"/>
          <w:numId w:val="26"/>
        </w:numPr>
        <w:spacing w:before="120" w:beforeLines="50" w:after="120" w:afterLines="50"/>
        <w:jc w:val="both"/>
        <w:rPr>
          <w:rFonts w:ascii="Times New Roman" w:hAnsi="Times New Roman" w:cs="Times New Roman"/>
          <w:b/>
          <w:lang w:eastAsia="zh-CN"/>
        </w:rPr>
      </w:pPr>
      <w:r>
        <w:rPr>
          <w:rFonts w:ascii="Times New Roman" w:hAnsi="Times New Roman" w:cs="Times New Roman"/>
          <w:b/>
          <w:lang w:eastAsia="zh-CN"/>
        </w:rPr>
        <w:t>Additional TOs for CG configuration</w:t>
      </w:r>
    </w:p>
    <w:p>
      <w:pPr>
        <w:jc w:val="both"/>
        <w:rPr>
          <w:rFonts w:ascii="Times New Roman" w:hAnsi="Times New Roman" w:cs="Times New Roman"/>
          <w:color w:val="000000" w:themeColor="text1"/>
          <w:lang w:eastAsia="zh-CN"/>
          <w14:textFill>
            <w14:solidFill>
              <w14:schemeClr w14:val="tx1"/>
            </w14:solidFill>
          </w14:textFill>
        </w:rPr>
      </w:pPr>
      <w:r>
        <w:rPr>
          <w:rFonts w:ascii="Times New Roman" w:hAnsi="Times New Roman" w:cs="Times New Roman"/>
          <w:color w:val="000000" w:themeColor="text1"/>
          <w:lang w:eastAsia="zh-CN"/>
          <w14:textFill>
            <w14:solidFill>
              <w14:schemeClr w14:val="tx1"/>
            </w14:solidFill>
          </w14:textFill>
        </w:rPr>
        <w:t xml:space="preserve">As agreed in Rel-17 RAN1 meeting, a truncated Gaussian distribution is used to model the jitter of DL and UL video stream for XR services. The range of jitter is agreed to be [-4, 4]ms (baseline) and [-5, 5]ms (optional). This means the XR packets may arrive at gNB or UE within a time window of 8ms or 10ms length, and the exact arrival time is not known in advance. When the XR traffic is arrived before the first TOs within a CG transmission, then UE can transmit a PUSCH on the following TOs within a CG configuration. However, when the XR traffic is arrived after the first TOs within CG transmission occasion, the remaining TOs within a CG configuration may not be enough to carry a packet whole, then scheduling delay will be caused for transmission the remaining portion of the packet if dynamic scheduling mechanism is used. To solve this problem, to enable UE to indicate several additional TOs after the end of configured TO within the CG period or activating more than one CG configurations </w:t>
      </w:r>
      <w:r>
        <w:rPr>
          <w:rFonts w:ascii="Times New Roman" w:hAnsi="Times New Roman" w:cs="Times New Roman"/>
          <w:color w:val="101214"/>
        </w:rPr>
        <w:t>simultaneous</w:t>
      </w:r>
      <w:r>
        <w:rPr>
          <w:rFonts w:ascii="Times New Roman" w:hAnsi="Times New Roman" w:cs="Times New Roman"/>
          <w:color w:val="000000" w:themeColor="text1"/>
          <w:lang w:eastAsia="zh-CN"/>
          <w14:textFill>
            <w14:solidFill>
              <w14:schemeClr w14:val="tx1"/>
            </w14:solidFill>
          </w14:textFill>
        </w:rPr>
        <w:t>ly similar as R-16 URLLC can be considered. When more than one CG configurations activation simultaneously for XR is adopt, as agreed in last RAN1 meeting [2], the UCI which used to indicate the un-used TOs within a CG configuration need to carry by CG-PUSCH, thus, there is no CG-UCI to indicate the un-used TOs within the CG configurations that are not chosen by the UE, this will be lead resource waste, to solve this issue, a CG-UCI can be enable to indicate un-used TOs within more than one CG configurations.</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w:t>
      </w:r>
      <w:r>
        <w:rPr>
          <w:rFonts w:hint="eastAsia" w:ascii="Times New Roman" w:hAnsi="Times New Roman" w:cs="Times New Roman"/>
          <w:b/>
          <w:i/>
          <w:lang w:eastAsia="zh-CN"/>
        </w:rPr>
        <w:t>5</w:t>
      </w:r>
      <w:r>
        <w:rPr>
          <w:rFonts w:ascii="Times New Roman" w:hAnsi="Times New Roman" w:cs="Times New Roman"/>
          <w:b/>
          <w:i/>
          <w:lang w:eastAsia="zh-CN"/>
        </w:rPr>
        <w:t>: Additional TOs after the end of the configured TO</w:t>
      </w:r>
      <w:bookmarkStart w:id="6" w:name="_GoBack"/>
      <w:bookmarkEnd w:id="6"/>
      <w:r>
        <w:rPr>
          <w:rFonts w:ascii="Times New Roman" w:hAnsi="Times New Roman" w:cs="Times New Roman"/>
          <w:b/>
          <w:i/>
          <w:lang w:eastAsia="zh-CN"/>
        </w:rPr>
        <w:t xml:space="preserve"> within a CG period and </w:t>
      </w:r>
      <w:r>
        <w:rPr>
          <w:rFonts w:ascii="Times New Roman" w:hAnsi="Times New Roman" w:cs="Times New Roman"/>
          <w:b/>
          <w:i/>
          <w:color w:val="000000" w:themeColor="text1"/>
          <w:lang w:eastAsia="zh-CN"/>
          <w14:textFill>
            <w14:solidFill>
              <w14:schemeClr w14:val="tx1"/>
            </w14:solidFill>
          </w14:textFill>
        </w:rPr>
        <w:t xml:space="preserve">activate more than one CG configurations </w:t>
      </w:r>
      <w:r>
        <w:rPr>
          <w:rFonts w:ascii="Times New Roman" w:hAnsi="Times New Roman" w:cs="Times New Roman"/>
          <w:b/>
          <w:i/>
          <w:color w:val="101214"/>
        </w:rPr>
        <w:t>simultaneous</w:t>
      </w:r>
      <w:r>
        <w:rPr>
          <w:rFonts w:ascii="Times New Roman" w:hAnsi="Times New Roman" w:cs="Times New Roman"/>
          <w:b/>
          <w:i/>
          <w:color w:val="000000" w:themeColor="text1"/>
          <w:lang w:eastAsia="zh-CN"/>
          <w14:textFill>
            <w14:solidFill>
              <w14:schemeClr w14:val="tx1"/>
            </w14:solidFill>
          </w14:textFill>
        </w:rPr>
        <w:t>ly</w:t>
      </w:r>
      <w:r>
        <w:rPr>
          <w:rFonts w:ascii="Times New Roman" w:hAnsi="Times New Roman" w:cs="Times New Roman"/>
          <w:b/>
          <w:i/>
          <w:lang w:eastAsia="zh-CN"/>
        </w:rPr>
        <w:t xml:space="preserve"> can be considered. </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w:t>
      </w:r>
      <w:r>
        <w:rPr>
          <w:rFonts w:hint="eastAsia" w:ascii="Times New Roman" w:hAnsi="Times New Roman" w:cs="Times New Roman"/>
          <w:b/>
          <w:i/>
          <w:lang w:eastAsia="zh-CN"/>
        </w:rPr>
        <w:t>6</w:t>
      </w:r>
      <w:r>
        <w:rPr>
          <w:rFonts w:ascii="Times New Roman" w:hAnsi="Times New Roman" w:cs="Times New Roman"/>
          <w:b/>
          <w:i/>
          <w:lang w:eastAsia="zh-CN"/>
        </w:rPr>
        <w:t xml:space="preserve">: When more than one CG configuration activation simultaneously, a CG-UCI use to indicate un-used TOs within more than one CG configurations can be considered. </w:t>
      </w:r>
    </w:p>
    <w:p>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Conclusion</w:t>
      </w:r>
    </w:p>
    <w:p>
      <w:pPr>
        <w:jc w:val="both"/>
        <w:rPr>
          <w:rFonts w:ascii="Times New Roman" w:hAnsi="Times New Roman" w:cs="Times New Roman"/>
          <w:lang w:eastAsia="zh-CN"/>
        </w:rPr>
      </w:pPr>
      <w:r>
        <w:rPr>
          <w:rFonts w:ascii="Times New Roman" w:hAnsi="Times New Roman" w:cs="Times New Roman"/>
          <w:lang w:eastAsia="zh-CN"/>
        </w:rPr>
        <w:t>In this contribution, the following observations and proposals have been made:</w:t>
      </w:r>
    </w:p>
    <w:p>
      <w:p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 xml:space="preserve">Observation 1: XR services have the following characteristics. </w:t>
      </w:r>
    </w:p>
    <w:p>
      <w:pPr>
        <w:pStyle w:val="83"/>
        <w:numPr>
          <w:ilvl w:val="0"/>
          <w:numId w:val="29"/>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The non-integer periodicity</w:t>
      </w:r>
    </w:p>
    <w:p>
      <w:pPr>
        <w:pStyle w:val="83"/>
        <w:numPr>
          <w:ilvl w:val="0"/>
          <w:numId w:val="29"/>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Jitter of packet arrival time</w:t>
      </w:r>
    </w:p>
    <w:p>
      <w:pPr>
        <w:pStyle w:val="83"/>
        <w:numPr>
          <w:ilvl w:val="0"/>
          <w:numId w:val="29"/>
        </w:numPr>
        <w:spacing w:before="120" w:after="120" w:line="240" w:lineRule="auto"/>
        <w:jc w:val="both"/>
        <w:rPr>
          <w:rFonts w:ascii="Times New Roman" w:hAnsi="Times New Roman" w:cs="Times New Roman"/>
          <w:b/>
          <w:i/>
          <w:color w:val="000000" w:themeColor="text1"/>
          <w:lang w:eastAsia="zh-CN"/>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Low latency and large packet size</w:t>
      </w:r>
    </w:p>
    <w:p>
      <w:pPr>
        <w:pStyle w:val="83"/>
        <w:numPr>
          <w:ilvl w:val="0"/>
          <w:numId w:val="29"/>
        </w:numPr>
        <w:spacing w:before="120" w:after="120" w:line="240" w:lineRule="auto"/>
        <w:jc w:val="both"/>
        <w:rPr>
          <w:rFonts w:ascii="Times New Roman" w:hAnsi="Times New Roman" w:cs="Times New Roman"/>
          <w:i/>
          <w:color w:val="000000" w:themeColor="text1"/>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Varying packet size</w:t>
      </w:r>
    </w:p>
    <w:p>
      <w:pPr>
        <w:pStyle w:val="83"/>
        <w:numPr>
          <w:ilvl w:val="0"/>
          <w:numId w:val="29"/>
        </w:numPr>
        <w:spacing w:before="120" w:after="120" w:line="240" w:lineRule="auto"/>
        <w:jc w:val="both"/>
        <w:rPr>
          <w:rFonts w:ascii="Times New Roman" w:hAnsi="Times New Roman" w:cs="Times New Roman"/>
          <w:i/>
          <w:color w:val="000000" w:themeColor="text1"/>
          <w14:textFill>
            <w14:solidFill>
              <w14:schemeClr w14:val="tx1"/>
            </w14:solidFill>
          </w14:textFill>
        </w:rPr>
      </w:pPr>
      <w:r>
        <w:rPr>
          <w:rFonts w:ascii="Times New Roman" w:hAnsi="Times New Roman" w:cs="Times New Roman"/>
          <w:b/>
          <w:i/>
          <w:color w:val="000000" w:themeColor="text1"/>
          <w:lang w:eastAsia="zh-CN"/>
          <w14:textFill>
            <w14:solidFill>
              <w14:schemeClr w14:val="tx1"/>
            </w14:solidFill>
          </w14:textFill>
        </w:rPr>
        <w:t>Multiple flows</w:t>
      </w:r>
    </w:p>
    <w:p>
      <w:pPr>
        <w:jc w:val="both"/>
        <w:rPr>
          <w:rFonts w:ascii="Times New Roman" w:hAnsi="Times New Roman" w:cs="Times New Roman"/>
          <w:b/>
          <w:i/>
          <w:position w:val="-6"/>
        </w:rPr>
      </w:pPr>
      <w:r>
        <w:rPr>
          <w:rFonts w:ascii="Times New Roman" w:hAnsi="Times New Roman" w:cs="Times New Roman"/>
          <w:b/>
          <w:bCs/>
          <w:i/>
          <w:position w:val="-6"/>
        </w:rPr>
        <w:t xml:space="preserve">Proposal 1: </w:t>
      </w:r>
      <w:r>
        <w:rPr>
          <w:rFonts w:ascii="Times New Roman" w:hAnsi="Times New Roman" w:cs="Times New Roman"/>
          <w:b/>
          <w:i/>
          <w:position w:val="-6"/>
        </w:rPr>
        <w:t>Repetition for multi-PUSCH</w:t>
      </w:r>
      <w:r>
        <w:rPr>
          <w:rFonts w:ascii="Times New Roman" w:hAnsi="Times New Roman" w:cs="Times New Roman"/>
          <w:b/>
          <w:i/>
          <w:position w:val="-6"/>
          <w:lang w:eastAsia="zh-CN"/>
        </w:rPr>
        <w:t>s</w:t>
      </w:r>
      <w:r>
        <w:rPr>
          <w:rFonts w:ascii="Times New Roman" w:hAnsi="Times New Roman" w:cs="Times New Roman"/>
          <w:b/>
          <w:i/>
          <w:position w:val="-6"/>
        </w:rPr>
        <w:t xml:space="preserve"> transmissions within a CG configuration can be supported. </w:t>
      </w:r>
    </w:p>
    <w:p>
      <w:pPr>
        <w:spacing w:after="120" w:afterLines="50" w:line="240" w:lineRule="auto"/>
        <w:rPr>
          <w:rFonts w:ascii="Times New Roman" w:hAnsi="Times New Roman" w:cs="Times New Roman"/>
          <w:b/>
          <w:i/>
          <w:lang w:eastAsia="zh-CN"/>
        </w:rPr>
      </w:pPr>
      <w:r>
        <w:rPr>
          <w:rFonts w:ascii="Times New Roman" w:hAnsi="Times New Roman" w:cs="Times New Roman"/>
          <w:b/>
          <w:i/>
        </w:rPr>
        <w:t xml:space="preserve">Proposal </w:t>
      </w:r>
      <w:r>
        <w:rPr>
          <w:rFonts w:hint="eastAsia" w:ascii="Times New Roman" w:hAnsi="Times New Roman" w:cs="Times New Roman"/>
          <w:b/>
          <w:i/>
          <w:lang w:eastAsia="zh-CN"/>
        </w:rPr>
        <w:t>2</w:t>
      </w:r>
      <w:r>
        <w:rPr>
          <w:rFonts w:ascii="Times New Roman" w:hAnsi="Times New Roman" w:cs="Times New Roman"/>
          <w:b/>
          <w:i/>
        </w:rPr>
        <w:t xml:space="preserve">: Support a UTO-UCI use to indicate the un-used TOs within a CG period. </w:t>
      </w:r>
    </w:p>
    <w:p>
      <w:pPr>
        <w:spacing w:after="120" w:afterLines="50" w:line="240" w:lineRule="auto"/>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 xml:space="preserve">roposal </w:t>
      </w:r>
      <w:r>
        <w:rPr>
          <w:rFonts w:hint="eastAsia" w:ascii="Times New Roman" w:hAnsi="Times New Roman" w:cs="Times New Roman"/>
          <w:b/>
          <w:i/>
          <w:lang w:eastAsia="zh-CN"/>
        </w:rPr>
        <w:t>3</w:t>
      </w:r>
      <w:r>
        <w:rPr>
          <w:rFonts w:ascii="Times New Roman" w:hAnsi="Times New Roman" w:cs="Times New Roman"/>
          <w:b/>
          <w:i/>
          <w:lang w:eastAsia="zh-CN"/>
        </w:rPr>
        <w:t>: For the UTO-UCI to indicate un-used TOs within a CG period, a time offset later than the location where the UTO-UCI sent is needed.</w:t>
      </w:r>
    </w:p>
    <w:p>
      <w:pPr>
        <w:pStyle w:val="92"/>
        <w:spacing w:after="120" w:afterLines="50"/>
        <w:ind w:left="0" w:firstLine="0"/>
        <w:rPr>
          <w:rFonts w:cs="Times New Roman"/>
          <w:b/>
          <w:i/>
          <w:lang w:eastAsia="zh-CN"/>
        </w:rPr>
      </w:pPr>
      <w:r>
        <w:rPr>
          <w:rFonts w:cs="Times New Roman"/>
          <w:b/>
          <w:i/>
          <w:lang w:eastAsia="zh-CN"/>
        </w:rPr>
        <w:t xml:space="preserve">Proposal </w:t>
      </w:r>
      <w:r>
        <w:rPr>
          <w:rFonts w:hint="eastAsia" w:cs="Times New Roman"/>
          <w:b/>
          <w:i/>
          <w:lang w:val="en-US" w:eastAsia="zh-CN"/>
        </w:rPr>
        <w:t>4</w:t>
      </w:r>
      <w:r>
        <w:rPr>
          <w:rFonts w:cs="Times New Roman"/>
          <w:b/>
          <w:i/>
          <w:lang w:eastAsia="zh-CN"/>
        </w:rPr>
        <w:t>: UCI bits sequence generate can be HARQ-ACK first, then UTO-UCI.</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w:t>
      </w:r>
      <w:r>
        <w:rPr>
          <w:rFonts w:hint="eastAsia" w:ascii="Times New Roman" w:hAnsi="Times New Roman" w:cs="Times New Roman"/>
          <w:b/>
          <w:i/>
          <w:lang w:eastAsia="zh-CN"/>
        </w:rPr>
        <w:t>5</w:t>
      </w:r>
      <w:r>
        <w:rPr>
          <w:rFonts w:ascii="Times New Roman" w:hAnsi="Times New Roman" w:cs="Times New Roman"/>
          <w:b/>
          <w:i/>
          <w:lang w:eastAsia="zh-CN"/>
        </w:rPr>
        <w:t xml:space="preserve">: Additional TOs after the end of the configured TO within a CG period and </w:t>
      </w:r>
      <w:r>
        <w:rPr>
          <w:rFonts w:ascii="Times New Roman" w:hAnsi="Times New Roman" w:cs="Times New Roman"/>
          <w:b/>
          <w:i/>
          <w:color w:val="000000" w:themeColor="text1"/>
          <w:lang w:eastAsia="zh-CN"/>
          <w14:textFill>
            <w14:solidFill>
              <w14:schemeClr w14:val="tx1"/>
            </w14:solidFill>
          </w14:textFill>
        </w:rPr>
        <w:t xml:space="preserve">activate more than one CG configurations </w:t>
      </w:r>
      <w:r>
        <w:rPr>
          <w:rFonts w:ascii="Times New Roman" w:hAnsi="Times New Roman" w:cs="Times New Roman"/>
          <w:b/>
          <w:i/>
          <w:color w:val="101214"/>
        </w:rPr>
        <w:t>simultaneous</w:t>
      </w:r>
      <w:r>
        <w:rPr>
          <w:rFonts w:ascii="Times New Roman" w:hAnsi="Times New Roman" w:cs="Times New Roman"/>
          <w:b/>
          <w:i/>
          <w:color w:val="000000" w:themeColor="text1"/>
          <w:lang w:eastAsia="zh-CN"/>
          <w14:textFill>
            <w14:solidFill>
              <w14:schemeClr w14:val="tx1"/>
            </w14:solidFill>
          </w14:textFill>
        </w:rPr>
        <w:t>ly</w:t>
      </w:r>
      <w:r>
        <w:rPr>
          <w:rFonts w:ascii="Times New Roman" w:hAnsi="Times New Roman" w:cs="Times New Roman"/>
          <w:b/>
          <w:i/>
          <w:lang w:eastAsia="zh-CN"/>
        </w:rPr>
        <w:t xml:space="preserve"> can be considered. </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w:t>
      </w:r>
      <w:r>
        <w:rPr>
          <w:rFonts w:hint="eastAsia" w:ascii="Times New Roman" w:hAnsi="Times New Roman" w:cs="Times New Roman"/>
          <w:b/>
          <w:i/>
          <w:lang w:eastAsia="zh-CN"/>
        </w:rPr>
        <w:t>6</w:t>
      </w:r>
      <w:r>
        <w:rPr>
          <w:rFonts w:ascii="Times New Roman" w:hAnsi="Times New Roman" w:cs="Times New Roman"/>
          <w:b/>
          <w:i/>
          <w:lang w:eastAsia="zh-CN"/>
        </w:rPr>
        <w:t xml:space="preserve">: When more than one CG configuration activation simultaneously, a UCI use to indicate un-used TOs within more than one CG configurations can be considered. </w:t>
      </w:r>
    </w:p>
    <w:p>
      <w:pPr>
        <w:pStyle w:val="3"/>
        <w:keepNext w:val="0"/>
        <w:keepLines w:val="0"/>
        <w:widowControl w:val="0"/>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References</w:t>
      </w:r>
    </w:p>
    <w:p>
      <w:pPr>
        <w:spacing w:after="0" w:line="264" w:lineRule="auto"/>
        <w:jc w:val="both"/>
        <w:rPr>
          <w:rFonts w:ascii="Times New Roman" w:hAnsi="Times New Roman" w:eastAsia="Batang" w:cs="Times New Roman"/>
          <w:b/>
          <w:lang w:eastAsia="zh-CN" w:bidi="ar"/>
        </w:rPr>
      </w:pPr>
      <w:r>
        <w:rPr>
          <w:rFonts w:ascii="Times New Roman" w:hAnsi="Times New Roman" w:eastAsia="Calibri" w:cs="Times New Roman"/>
        </w:rPr>
        <w:t>[1]</w:t>
      </w:r>
      <w:r>
        <w:rPr>
          <w:rFonts w:ascii="Times New Roman" w:hAnsi="Times New Roman" w:eastAsia="宋体" w:cs="Times New Roman"/>
          <w:lang w:eastAsia="zh-CN"/>
        </w:rPr>
        <w:t xml:space="preserve"> RP-223502, </w:t>
      </w:r>
      <w:r>
        <w:rPr>
          <w:rFonts w:ascii="Times New Roman" w:hAnsi="Times New Roman" w:eastAsia="Batang" w:cs="Times New Roman"/>
          <w:lang w:eastAsia="zh-CN" w:bidi="ar"/>
        </w:rPr>
        <w:t>New WID on XR Enhancements for NR. Nokia, Qualcomm.</w:t>
      </w:r>
      <w:r>
        <w:rPr>
          <w:rFonts w:ascii="Times New Roman" w:hAnsi="Times New Roman" w:eastAsia="Batang" w:cs="Times New Roman"/>
          <w:b/>
          <w:lang w:eastAsia="zh-CN" w:bidi="ar"/>
        </w:rPr>
        <w:t xml:space="preserve"> </w:t>
      </w:r>
    </w:p>
    <w:p>
      <w:pPr>
        <w:spacing w:after="0" w:line="264" w:lineRule="auto"/>
        <w:jc w:val="both"/>
        <w:rPr>
          <w:rFonts w:ascii="Times New Roman" w:hAnsi="Times New Roman" w:cs="Times New Roman"/>
          <w:lang w:eastAsia="zh-CN"/>
        </w:rPr>
      </w:pPr>
      <w:r>
        <w:rPr>
          <w:rFonts w:ascii="Times New Roman" w:hAnsi="Times New Roman" w:eastAsia="Calibri" w:cs="Times New Roman"/>
        </w:rPr>
        <w:t>[</w:t>
      </w:r>
      <w:r>
        <w:rPr>
          <w:rFonts w:ascii="Times New Roman" w:hAnsi="Times New Roman" w:eastAsia="宋体" w:cs="Times New Roman"/>
          <w:lang w:eastAsia="zh-CN"/>
        </w:rPr>
        <w:t>2</w:t>
      </w:r>
      <w:r>
        <w:rPr>
          <w:rFonts w:ascii="Times New Roman" w:hAnsi="Times New Roman" w:eastAsia="Calibri" w:cs="Times New Roman"/>
        </w:rPr>
        <w:t xml:space="preserve">] </w:t>
      </w:r>
      <w:r>
        <w:rPr>
          <w:rFonts w:ascii="Times New Roman" w:hAnsi="Times New Roman" w:cs="Times New Roman"/>
          <w:lang w:eastAsia="zh-CN"/>
        </w:rPr>
        <w:t>3GPP RAN1 #113 meeting, Chairman notes.</w:t>
      </w:r>
      <w:r>
        <w:rPr>
          <w:rFonts w:ascii="Times New Roman" w:hAnsi="Times New Roman" w:eastAsia="Batang" w:cs="Times New Roman"/>
          <w:lang w:eastAsia="zh-CN"/>
        </w:rPr>
        <w:t xml:space="preserve"> </w:t>
      </w:r>
    </w:p>
    <w:p>
      <w:pPr>
        <w:spacing w:after="0" w:line="264" w:lineRule="auto"/>
        <w:jc w:val="both"/>
        <w:rPr>
          <w:rFonts w:ascii="Times New Roman" w:hAnsi="Times New Roman" w:cs="Times New Roman"/>
        </w:rPr>
      </w:pPr>
      <w:r>
        <w:rPr>
          <w:rFonts w:ascii="Times New Roman" w:hAnsi="Times New Roman" w:eastAsia="Batang" w:cs="Times New Roman"/>
          <w:lang w:eastAsia="zh-CN"/>
        </w:rPr>
        <w:t xml:space="preserve">[3] TR 38.838, </w:t>
      </w:r>
      <w:r>
        <w:rPr>
          <w:rFonts w:ascii="Times New Roman" w:hAnsi="Times New Roman" w:cs="Times New Roman"/>
        </w:rPr>
        <w:t xml:space="preserve">Study on XR (Extended Reality) Evaluations for NR. </w:t>
      </w:r>
    </w:p>
    <w:p>
      <w:pPr>
        <w:spacing w:after="0" w:line="264" w:lineRule="auto"/>
        <w:jc w:val="both"/>
        <w:rPr>
          <w:rFonts w:ascii="Times New Roman" w:hAnsi="Times New Roman" w:eastAsia="Calibri" w:cs="Times New Roman"/>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9" w:usb3="00000000" w:csb0="000001FF"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ambriaMath">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Ericsson Hilda">
    <w:altName w:val="Calibri"/>
    <w:panose1 w:val="00000000000000000000"/>
    <w:charset w:val="00"/>
    <w:family w:val="auto"/>
    <w:pitch w:val="default"/>
    <w:sig w:usb0="00000000" w:usb1="00000000" w:usb2="00000000" w:usb3="00000000" w:csb0="0000009F" w:csb1="00000000"/>
  </w:font>
  <w:font w:name="Gulim">
    <w:altName w:val="Malgun Gothic"/>
    <w:panose1 w:val="020B0600000101010101"/>
    <w:charset w:val="81"/>
    <w:family w:val="swiss"/>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12921A81"/>
    <w:multiLevelType w:val="multilevel"/>
    <w:tmpl w:val="12921A81"/>
    <w:lvl w:ilvl="0" w:tentative="0">
      <w:start w:val="1"/>
      <w:numFmt w:val="bullet"/>
      <w:lvlText w:val=""/>
      <w:lvlJc w:val="left"/>
      <w:pPr>
        <w:ind w:left="927" w:hanging="360"/>
      </w:pPr>
      <w:rPr>
        <w:rFonts w:hint="default" w:ascii="Symbol" w:hAnsi="Symbol"/>
      </w:rPr>
    </w:lvl>
    <w:lvl w:ilvl="1" w:tentative="0">
      <w:start w:val="1"/>
      <w:numFmt w:val="bullet"/>
      <w:lvlText w:val="o"/>
      <w:lvlJc w:val="left"/>
      <w:pPr>
        <w:ind w:left="1647" w:hanging="360"/>
      </w:pPr>
      <w:rPr>
        <w:rFonts w:hint="default" w:ascii="Courier New" w:hAnsi="Courier New" w:cs="Courier New"/>
      </w:rPr>
    </w:lvl>
    <w:lvl w:ilvl="2" w:tentative="0">
      <w:start w:val="1"/>
      <w:numFmt w:val="bullet"/>
      <w:lvlText w:val=""/>
      <w:lvlJc w:val="left"/>
      <w:pPr>
        <w:ind w:left="2367" w:hanging="360"/>
      </w:pPr>
      <w:rPr>
        <w:rFonts w:hint="default" w:ascii="Wingdings" w:hAnsi="Wingdings"/>
      </w:rPr>
    </w:lvl>
    <w:lvl w:ilvl="3" w:tentative="0">
      <w:start w:val="1"/>
      <w:numFmt w:val="bullet"/>
      <w:lvlText w:val=""/>
      <w:lvlJc w:val="left"/>
      <w:pPr>
        <w:ind w:left="3087" w:hanging="360"/>
      </w:pPr>
      <w:rPr>
        <w:rFonts w:hint="default" w:ascii="Symbol" w:hAnsi="Symbol"/>
      </w:rPr>
    </w:lvl>
    <w:lvl w:ilvl="4" w:tentative="0">
      <w:start w:val="1"/>
      <w:numFmt w:val="bullet"/>
      <w:lvlText w:val="o"/>
      <w:lvlJc w:val="left"/>
      <w:pPr>
        <w:ind w:left="3807" w:hanging="360"/>
      </w:pPr>
      <w:rPr>
        <w:rFonts w:hint="default" w:ascii="Courier New" w:hAnsi="Courier New" w:cs="Courier New"/>
      </w:rPr>
    </w:lvl>
    <w:lvl w:ilvl="5" w:tentative="0">
      <w:start w:val="1"/>
      <w:numFmt w:val="bullet"/>
      <w:lvlText w:val=""/>
      <w:lvlJc w:val="left"/>
      <w:pPr>
        <w:ind w:left="4527" w:hanging="360"/>
      </w:pPr>
      <w:rPr>
        <w:rFonts w:hint="default" w:ascii="Wingdings" w:hAnsi="Wingdings"/>
      </w:rPr>
    </w:lvl>
    <w:lvl w:ilvl="6" w:tentative="0">
      <w:start w:val="1"/>
      <w:numFmt w:val="bullet"/>
      <w:lvlText w:val=""/>
      <w:lvlJc w:val="left"/>
      <w:pPr>
        <w:ind w:left="5247" w:hanging="360"/>
      </w:pPr>
      <w:rPr>
        <w:rFonts w:hint="default" w:ascii="Symbol" w:hAnsi="Symbol"/>
      </w:rPr>
    </w:lvl>
    <w:lvl w:ilvl="7" w:tentative="0">
      <w:start w:val="1"/>
      <w:numFmt w:val="bullet"/>
      <w:lvlText w:val="o"/>
      <w:lvlJc w:val="left"/>
      <w:pPr>
        <w:ind w:left="5967" w:hanging="360"/>
      </w:pPr>
      <w:rPr>
        <w:rFonts w:hint="default" w:ascii="Courier New" w:hAnsi="Courier New" w:cs="Courier New"/>
      </w:rPr>
    </w:lvl>
    <w:lvl w:ilvl="8" w:tentative="0">
      <w:start w:val="1"/>
      <w:numFmt w:val="bullet"/>
      <w:lvlText w:val=""/>
      <w:lvlJc w:val="left"/>
      <w:pPr>
        <w:ind w:left="6687" w:hanging="360"/>
      </w:pPr>
      <w:rPr>
        <w:rFonts w:hint="default" w:ascii="Wingdings" w:hAnsi="Wingdings"/>
      </w:rPr>
    </w:lvl>
  </w:abstractNum>
  <w:abstractNum w:abstractNumId="11">
    <w:nsid w:val="17E84574"/>
    <w:multiLevelType w:val="multilevel"/>
    <w:tmpl w:val="17E84574"/>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17F247E9"/>
    <w:multiLevelType w:val="multilevel"/>
    <w:tmpl w:val="17F247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1463BD9"/>
    <w:multiLevelType w:val="multilevel"/>
    <w:tmpl w:val="21463BD9"/>
    <w:lvl w:ilvl="0" w:tentative="0">
      <w:start w:val="8"/>
      <w:numFmt w:val="bullet"/>
      <w:lvlText w:val="-"/>
      <w:lvlJc w:val="left"/>
      <w:pPr>
        <w:ind w:left="840" w:hanging="420"/>
      </w:pPr>
      <w:rPr>
        <w:rFonts w:hint="default" w:ascii="Arial" w:hAnsi="Arial" w:eastAsia="Malgun Gothic" w:cs="Aria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4">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2FB0335A"/>
    <w:multiLevelType w:val="multilevel"/>
    <w:tmpl w:val="2FB0335A"/>
    <w:lvl w:ilvl="0" w:tentative="0">
      <w:start w:val="8"/>
      <w:numFmt w:val="bullet"/>
      <w:lvlText w:val="-"/>
      <w:lvlJc w:val="left"/>
      <w:pPr>
        <w:ind w:left="1140" w:hanging="420"/>
      </w:pPr>
      <w:rPr>
        <w:rFonts w:hint="default" w:ascii="Arial" w:hAnsi="Arial" w:eastAsia="Malgun Gothic" w:cs="Arial"/>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6">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8">
    <w:nsid w:val="37DD59F5"/>
    <w:multiLevelType w:val="multilevel"/>
    <w:tmpl w:val="37DD59F5"/>
    <w:lvl w:ilvl="0" w:tentative="0">
      <w:start w:val="1"/>
      <w:numFmt w:val="bullet"/>
      <w:lvlText w:val="●"/>
      <w:lvlJc w:val="left"/>
      <w:pPr>
        <w:tabs>
          <w:tab w:val="left" w:pos="720"/>
        </w:tabs>
        <w:ind w:left="720" w:hanging="360"/>
      </w:pPr>
      <w:rPr>
        <w:rFonts w:hint="default" w:ascii="Ericsson Hilda" w:hAnsi="Ericsson Hilda"/>
      </w:rPr>
    </w:lvl>
    <w:lvl w:ilvl="1" w:tentative="0">
      <w:start w:val="1"/>
      <w:numFmt w:val="bullet"/>
      <w:lvlText w:val="●"/>
      <w:lvlJc w:val="left"/>
      <w:pPr>
        <w:tabs>
          <w:tab w:val="left" w:pos="1440"/>
        </w:tabs>
        <w:ind w:left="1440" w:hanging="360"/>
      </w:pPr>
      <w:rPr>
        <w:rFonts w:hint="default" w:ascii="Ericsson Hilda" w:hAnsi="Ericsson Hilda"/>
      </w:rPr>
    </w:lvl>
    <w:lvl w:ilvl="2" w:tentative="0">
      <w:start w:val="1"/>
      <w:numFmt w:val="bullet"/>
      <w:lvlText w:val="●"/>
      <w:lvlJc w:val="left"/>
      <w:pPr>
        <w:tabs>
          <w:tab w:val="left" w:pos="2160"/>
        </w:tabs>
        <w:ind w:left="2160" w:hanging="360"/>
      </w:pPr>
      <w:rPr>
        <w:rFonts w:hint="default" w:ascii="Ericsson Hilda" w:hAnsi="Ericsson Hilda"/>
      </w:rPr>
    </w:lvl>
    <w:lvl w:ilvl="3" w:tentative="0">
      <w:start w:val="1"/>
      <w:numFmt w:val="bullet"/>
      <w:lvlText w:val="●"/>
      <w:lvlJc w:val="left"/>
      <w:pPr>
        <w:tabs>
          <w:tab w:val="left" w:pos="2880"/>
        </w:tabs>
        <w:ind w:left="2880" w:hanging="360"/>
      </w:pPr>
      <w:rPr>
        <w:rFonts w:hint="default" w:ascii="Ericsson Hilda" w:hAnsi="Ericsson Hilda"/>
      </w:rPr>
    </w:lvl>
    <w:lvl w:ilvl="4" w:tentative="0">
      <w:start w:val="1"/>
      <w:numFmt w:val="bullet"/>
      <w:lvlText w:val="●"/>
      <w:lvlJc w:val="left"/>
      <w:pPr>
        <w:tabs>
          <w:tab w:val="left" w:pos="3600"/>
        </w:tabs>
        <w:ind w:left="3600" w:hanging="360"/>
      </w:pPr>
      <w:rPr>
        <w:rFonts w:hint="default" w:ascii="Ericsson Hilda" w:hAnsi="Ericsson Hilda"/>
      </w:rPr>
    </w:lvl>
    <w:lvl w:ilvl="5" w:tentative="0">
      <w:start w:val="1"/>
      <w:numFmt w:val="bullet"/>
      <w:lvlText w:val="●"/>
      <w:lvlJc w:val="left"/>
      <w:pPr>
        <w:tabs>
          <w:tab w:val="left" w:pos="4320"/>
        </w:tabs>
        <w:ind w:left="4320" w:hanging="360"/>
      </w:pPr>
      <w:rPr>
        <w:rFonts w:hint="default" w:ascii="Ericsson Hilda" w:hAnsi="Ericsson Hilda"/>
      </w:rPr>
    </w:lvl>
    <w:lvl w:ilvl="6" w:tentative="0">
      <w:start w:val="1"/>
      <w:numFmt w:val="bullet"/>
      <w:lvlText w:val="●"/>
      <w:lvlJc w:val="left"/>
      <w:pPr>
        <w:tabs>
          <w:tab w:val="left" w:pos="5040"/>
        </w:tabs>
        <w:ind w:left="5040" w:hanging="360"/>
      </w:pPr>
      <w:rPr>
        <w:rFonts w:hint="default" w:ascii="Ericsson Hilda" w:hAnsi="Ericsson Hilda"/>
      </w:rPr>
    </w:lvl>
    <w:lvl w:ilvl="7" w:tentative="0">
      <w:start w:val="1"/>
      <w:numFmt w:val="bullet"/>
      <w:lvlText w:val="●"/>
      <w:lvlJc w:val="left"/>
      <w:pPr>
        <w:tabs>
          <w:tab w:val="left" w:pos="5760"/>
        </w:tabs>
        <w:ind w:left="5760" w:hanging="360"/>
      </w:pPr>
      <w:rPr>
        <w:rFonts w:hint="default" w:ascii="Ericsson Hilda" w:hAnsi="Ericsson Hilda"/>
      </w:rPr>
    </w:lvl>
    <w:lvl w:ilvl="8" w:tentative="0">
      <w:start w:val="1"/>
      <w:numFmt w:val="bullet"/>
      <w:lvlText w:val="●"/>
      <w:lvlJc w:val="left"/>
      <w:pPr>
        <w:tabs>
          <w:tab w:val="left" w:pos="6480"/>
        </w:tabs>
        <w:ind w:left="6480" w:hanging="360"/>
      </w:pPr>
      <w:rPr>
        <w:rFonts w:hint="default" w:ascii="Ericsson Hilda" w:hAnsi="Ericsson Hilda"/>
      </w:rPr>
    </w:lvl>
  </w:abstractNum>
  <w:abstractNum w:abstractNumId="19">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0">
    <w:nsid w:val="3CF96DC3"/>
    <w:multiLevelType w:val="multilevel"/>
    <w:tmpl w:val="3CF96DC3"/>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492E1D88"/>
    <w:multiLevelType w:val="multilevel"/>
    <w:tmpl w:val="492E1D88"/>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23">
    <w:nsid w:val="52B820C5"/>
    <w:multiLevelType w:val="multilevel"/>
    <w:tmpl w:val="52B820C5"/>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EC7E47"/>
    <w:multiLevelType w:val="multilevel"/>
    <w:tmpl w:val="64EC7E4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6">
    <w:nsid w:val="776D6CD5"/>
    <w:multiLevelType w:val="multilevel"/>
    <w:tmpl w:val="776D6CD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7">
    <w:nsid w:val="7C3B30FE"/>
    <w:multiLevelType w:val="multilevel"/>
    <w:tmpl w:val="7C3B30FE"/>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CAC2C81"/>
    <w:multiLevelType w:val="multilevel"/>
    <w:tmpl w:val="7CAC2C81"/>
    <w:lvl w:ilvl="0" w:tentative="0">
      <w:start w:val="1"/>
      <w:numFmt w:val="bullet"/>
      <w:lvlText w:val="●"/>
      <w:lvlJc w:val="left"/>
      <w:pPr>
        <w:tabs>
          <w:tab w:val="left" w:pos="1440"/>
        </w:tabs>
        <w:ind w:left="1440" w:hanging="360"/>
      </w:pPr>
      <w:rPr>
        <w:rFonts w:hint="default" w:ascii="Ericsson Hilda" w:hAnsi="Ericsson Hilda"/>
      </w:rPr>
    </w:lvl>
    <w:lvl w:ilvl="1" w:tentative="0">
      <w:start w:val="1"/>
      <w:numFmt w:val="bullet"/>
      <w:lvlText w:val="●"/>
      <w:lvlJc w:val="left"/>
      <w:pPr>
        <w:tabs>
          <w:tab w:val="left" w:pos="2160"/>
        </w:tabs>
        <w:ind w:left="2160" w:hanging="360"/>
      </w:pPr>
      <w:rPr>
        <w:rFonts w:hint="default" w:ascii="Ericsson Hilda" w:hAnsi="Ericsson Hilda"/>
      </w:rPr>
    </w:lvl>
    <w:lvl w:ilvl="2" w:tentative="0">
      <w:start w:val="1"/>
      <w:numFmt w:val="bullet"/>
      <w:lvlText w:val="●"/>
      <w:lvlJc w:val="left"/>
      <w:pPr>
        <w:tabs>
          <w:tab w:val="left" w:pos="2880"/>
        </w:tabs>
        <w:ind w:left="2880" w:hanging="360"/>
      </w:pPr>
      <w:rPr>
        <w:rFonts w:hint="default" w:ascii="Ericsson Hilda" w:hAnsi="Ericsson Hilda"/>
      </w:rPr>
    </w:lvl>
    <w:lvl w:ilvl="3" w:tentative="0">
      <w:start w:val="1"/>
      <w:numFmt w:val="bullet"/>
      <w:lvlText w:val="●"/>
      <w:lvlJc w:val="left"/>
      <w:pPr>
        <w:tabs>
          <w:tab w:val="left" w:pos="3600"/>
        </w:tabs>
        <w:ind w:left="3600" w:hanging="360"/>
      </w:pPr>
      <w:rPr>
        <w:rFonts w:hint="default" w:ascii="Ericsson Hilda" w:hAnsi="Ericsson Hilda"/>
      </w:rPr>
    </w:lvl>
    <w:lvl w:ilvl="4" w:tentative="0">
      <w:start w:val="1"/>
      <w:numFmt w:val="bullet"/>
      <w:lvlText w:val="●"/>
      <w:lvlJc w:val="left"/>
      <w:pPr>
        <w:tabs>
          <w:tab w:val="left" w:pos="4320"/>
        </w:tabs>
        <w:ind w:left="4320" w:hanging="360"/>
      </w:pPr>
      <w:rPr>
        <w:rFonts w:hint="default" w:ascii="Ericsson Hilda" w:hAnsi="Ericsson Hilda"/>
      </w:rPr>
    </w:lvl>
    <w:lvl w:ilvl="5" w:tentative="0">
      <w:start w:val="1"/>
      <w:numFmt w:val="bullet"/>
      <w:lvlText w:val="●"/>
      <w:lvlJc w:val="left"/>
      <w:pPr>
        <w:tabs>
          <w:tab w:val="left" w:pos="5040"/>
        </w:tabs>
        <w:ind w:left="5040" w:hanging="360"/>
      </w:pPr>
      <w:rPr>
        <w:rFonts w:hint="default" w:ascii="Ericsson Hilda" w:hAnsi="Ericsson Hilda"/>
      </w:rPr>
    </w:lvl>
    <w:lvl w:ilvl="6" w:tentative="0">
      <w:start w:val="1"/>
      <w:numFmt w:val="bullet"/>
      <w:lvlText w:val="●"/>
      <w:lvlJc w:val="left"/>
      <w:pPr>
        <w:tabs>
          <w:tab w:val="left" w:pos="5760"/>
        </w:tabs>
        <w:ind w:left="5760" w:hanging="360"/>
      </w:pPr>
      <w:rPr>
        <w:rFonts w:hint="default" w:ascii="Ericsson Hilda" w:hAnsi="Ericsson Hilda"/>
      </w:rPr>
    </w:lvl>
    <w:lvl w:ilvl="7" w:tentative="0">
      <w:start w:val="1"/>
      <w:numFmt w:val="bullet"/>
      <w:lvlText w:val="●"/>
      <w:lvlJc w:val="left"/>
      <w:pPr>
        <w:tabs>
          <w:tab w:val="left" w:pos="6480"/>
        </w:tabs>
        <w:ind w:left="6480" w:hanging="360"/>
      </w:pPr>
      <w:rPr>
        <w:rFonts w:hint="default" w:ascii="Ericsson Hilda" w:hAnsi="Ericsson Hilda"/>
      </w:rPr>
    </w:lvl>
    <w:lvl w:ilvl="8" w:tentative="0">
      <w:start w:val="1"/>
      <w:numFmt w:val="bullet"/>
      <w:lvlText w:val="●"/>
      <w:lvlJc w:val="left"/>
      <w:pPr>
        <w:tabs>
          <w:tab w:val="left" w:pos="7200"/>
        </w:tabs>
        <w:ind w:left="7200" w:hanging="360"/>
      </w:pPr>
      <w:rPr>
        <w:rFonts w:hint="default" w:ascii="Ericsson Hilda" w:hAnsi="Ericsson Hilda"/>
      </w:rPr>
    </w:lvl>
  </w:abstractNum>
  <w:num w:numId="1">
    <w:abstractNumId w:val="17"/>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9"/>
  </w:num>
  <w:num w:numId="13">
    <w:abstractNumId w:val="22"/>
  </w:num>
  <w:num w:numId="14">
    <w:abstractNumId w:val="25"/>
  </w:num>
  <w:num w:numId="15">
    <w:abstractNumId w:val="16"/>
  </w:num>
  <w:num w:numId="16">
    <w:abstractNumId w:val="21"/>
  </w:num>
  <w:num w:numId="17">
    <w:abstractNumId w:val="12"/>
  </w:num>
  <w:num w:numId="18">
    <w:abstractNumId w:val="14"/>
  </w:num>
  <w:num w:numId="19">
    <w:abstractNumId w:val="23"/>
  </w:num>
  <w:num w:numId="20">
    <w:abstractNumId w:val="20"/>
  </w:num>
  <w:num w:numId="21">
    <w:abstractNumId w:val="24"/>
  </w:num>
  <w:num w:numId="22">
    <w:abstractNumId w:val="10"/>
  </w:num>
  <w:num w:numId="23">
    <w:abstractNumId w:val="27"/>
  </w:num>
  <w:num w:numId="24">
    <w:abstractNumId w:val="18"/>
  </w:num>
  <w:num w:numId="25">
    <w:abstractNumId w:val="28"/>
  </w:num>
  <w:num w:numId="26">
    <w:abstractNumId w:val="11"/>
  </w:num>
  <w:num w:numId="27">
    <w:abstractNumId w:val="26"/>
  </w:num>
  <w:num w:numId="28">
    <w:abstractNumId w:val="15"/>
  </w:num>
  <w:num w:numId="29">
    <w:abstractNumId w:val="13"/>
  </w:num>
  <w:num w:numId="30">
    <w:abstractNumId w:val="17"/>
    <w:lvlOverride w:ilvl="0">
      <w:startOverride w:val="2"/>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1"/>
  <w:bordersDoNotSurroundFooter w:val="1"/>
  <w:documentProtection w:enforcement="0"/>
  <w:defaultTabStop w:val="720"/>
  <w:hyphenationZone w:val="425"/>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NzJmZjNmNTVjYjFiMWVlYjg5ZWQ5NjI0YmU2NmUifQ=="/>
  </w:docVars>
  <w:rsids>
    <w:rsidRoot w:val="4D8F1B29"/>
    <w:rsid w:val="00000C6D"/>
    <w:rsid w:val="00001D7E"/>
    <w:rsid w:val="0000259A"/>
    <w:rsid w:val="000031AE"/>
    <w:rsid w:val="00004EE8"/>
    <w:rsid w:val="000070CC"/>
    <w:rsid w:val="00010261"/>
    <w:rsid w:val="000121C8"/>
    <w:rsid w:val="000127C2"/>
    <w:rsid w:val="000140CD"/>
    <w:rsid w:val="00014857"/>
    <w:rsid w:val="0001600B"/>
    <w:rsid w:val="00022C16"/>
    <w:rsid w:val="00023008"/>
    <w:rsid w:val="000320A6"/>
    <w:rsid w:val="00032102"/>
    <w:rsid w:val="000367B4"/>
    <w:rsid w:val="000425C1"/>
    <w:rsid w:val="0005082B"/>
    <w:rsid w:val="00050AC7"/>
    <w:rsid w:val="00050E9C"/>
    <w:rsid w:val="00054054"/>
    <w:rsid w:val="00054C7F"/>
    <w:rsid w:val="000560CB"/>
    <w:rsid w:val="0005685A"/>
    <w:rsid w:val="00061344"/>
    <w:rsid w:val="00065EA4"/>
    <w:rsid w:val="00066C9B"/>
    <w:rsid w:val="0007190C"/>
    <w:rsid w:val="00082011"/>
    <w:rsid w:val="000864F5"/>
    <w:rsid w:val="00086CF3"/>
    <w:rsid w:val="000878A1"/>
    <w:rsid w:val="00090BE1"/>
    <w:rsid w:val="0009228D"/>
    <w:rsid w:val="00093A1E"/>
    <w:rsid w:val="00093E54"/>
    <w:rsid w:val="000946D7"/>
    <w:rsid w:val="0009722B"/>
    <w:rsid w:val="00097B64"/>
    <w:rsid w:val="000A3D8A"/>
    <w:rsid w:val="000A437C"/>
    <w:rsid w:val="000A542E"/>
    <w:rsid w:val="000A5783"/>
    <w:rsid w:val="000A751F"/>
    <w:rsid w:val="000B2155"/>
    <w:rsid w:val="000B2EAF"/>
    <w:rsid w:val="000B62DF"/>
    <w:rsid w:val="000C41DF"/>
    <w:rsid w:val="000C439F"/>
    <w:rsid w:val="000C71DE"/>
    <w:rsid w:val="000C72A7"/>
    <w:rsid w:val="000D0EBE"/>
    <w:rsid w:val="000D15CE"/>
    <w:rsid w:val="000D6CD7"/>
    <w:rsid w:val="000D7BD1"/>
    <w:rsid w:val="000D7E46"/>
    <w:rsid w:val="000E18F2"/>
    <w:rsid w:val="000E4735"/>
    <w:rsid w:val="000E4DF5"/>
    <w:rsid w:val="000E5037"/>
    <w:rsid w:val="000F73D6"/>
    <w:rsid w:val="00100487"/>
    <w:rsid w:val="001008DA"/>
    <w:rsid w:val="001020AF"/>
    <w:rsid w:val="001031A6"/>
    <w:rsid w:val="00110FB5"/>
    <w:rsid w:val="001128B1"/>
    <w:rsid w:val="00114D6E"/>
    <w:rsid w:val="00117DEA"/>
    <w:rsid w:val="00122B69"/>
    <w:rsid w:val="001270B2"/>
    <w:rsid w:val="00130070"/>
    <w:rsid w:val="001309E6"/>
    <w:rsid w:val="00132F28"/>
    <w:rsid w:val="001379FB"/>
    <w:rsid w:val="001407F2"/>
    <w:rsid w:val="001417C5"/>
    <w:rsid w:val="00147DCD"/>
    <w:rsid w:val="0015024B"/>
    <w:rsid w:val="001530C2"/>
    <w:rsid w:val="00155907"/>
    <w:rsid w:val="00155E5F"/>
    <w:rsid w:val="001570CE"/>
    <w:rsid w:val="001602FD"/>
    <w:rsid w:val="00163F21"/>
    <w:rsid w:val="001643D6"/>
    <w:rsid w:val="00164AF2"/>
    <w:rsid w:val="0017077C"/>
    <w:rsid w:val="00177ACE"/>
    <w:rsid w:val="0018192B"/>
    <w:rsid w:val="00182776"/>
    <w:rsid w:val="00186A30"/>
    <w:rsid w:val="001871CF"/>
    <w:rsid w:val="001904C2"/>
    <w:rsid w:val="00190CC7"/>
    <w:rsid w:val="0019154D"/>
    <w:rsid w:val="00193641"/>
    <w:rsid w:val="001943DD"/>
    <w:rsid w:val="00195153"/>
    <w:rsid w:val="001A08BE"/>
    <w:rsid w:val="001A182F"/>
    <w:rsid w:val="001A2911"/>
    <w:rsid w:val="001A374C"/>
    <w:rsid w:val="001A5E1F"/>
    <w:rsid w:val="001B4E0F"/>
    <w:rsid w:val="001B6F74"/>
    <w:rsid w:val="001C26D4"/>
    <w:rsid w:val="001C5F63"/>
    <w:rsid w:val="001C69D7"/>
    <w:rsid w:val="001D142D"/>
    <w:rsid w:val="001D1FFE"/>
    <w:rsid w:val="001D3F0E"/>
    <w:rsid w:val="001D4027"/>
    <w:rsid w:val="001D53B9"/>
    <w:rsid w:val="001D6925"/>
    <w:rsid w:val="001E0D41"/>
    <w:rsid w:val="001E21B3"/>
    <w:rsid w:val="001E2E56"/>
    <w:rsid w:val="001E3AAB"/>
    <w:rsid w:val="001E5F72"/>
    <w:rsid w:val="001E6711"/>
    <w:rsid w:val="001F4D48"/>
    <w:rsid w:val="001F7221"/>
    <w:rsid w:val="00206CA3"/>
    <w:rsid w:val="00210F91"/>
    <w:rsid w:val="00215C2B"/>
    <w:rsid w:val="00216E1B"/>
    <w:rsid w:val="002178DC"/>
    <w:rsid w:val="0022013A"/>
    <w:rsid w:val="00221BF5"/>
    <w:rsid w:val="002230BA"/>
    <w:rsid w:val="00223293"/>
    <w:rsid w:val="002266D9"/>
    <w:rsid w:val="0022732E"/>
    <w:rsid w:val="002313ED"/>
    <w:rsid w:val="00232A9B"/>
    <w:rsid w:val="0023725D"/>
    <w:rsid w:val="0024082D"/>
    <w:rsid w:val="002423BD"/>
    <w:rsid w:val="0024246C"/>
    <w:rsid w:val="00242C82"/>
    <w:rsid w:val="00242CA2"/>
    <w:rsid w:val="00244F9D"/>
    <w:rsid w:val="00246018"/>
    <w:rsid w:val="002521D8"/>
    <w:rsid w:val="00252899"/>
    <w:rsid w:val="00255689"/>
    <w:rsid w:val="002609FB"/>
    <w:rsid w:val="002610BF"/>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4F0F"/>
    <w:rsid w:val="002953EF"/>
    <w:rsid w:val="002A057C"/>
    <w:rsid w:val="002B118E"/>
    <w:rsid w:val="002B4B0D"/>
    <w:rsid w:val="002B5B89"/>
    <w:rsid w:val="002C1788"/>
    <w:rsid w:val="002C23C2"/>
    <w:rsid w:val="002C3AC7"/>
    <w:rsid w:val="002C4687"/>
    <w:rsid w:val="002C6DF2"/>
    <w:rsid w:val="002D235E"/>
    <w:rsid w:val="002D283A"/>
    <w:rsid w:val="002E0740"/>
    <w:rsid w:val="002E5381"/>
    <w:rsid w:val="002E7FC6"/>
    <w:rsid w:val="002F26EA"/>
    <w:rsid w:val="002F3959"/>
    <w:rsid w:val="002F4816"/>
    <w:rsid w:val="002F564D"/>
    <w:rsid w:val="003003F6"/>
    <w:rsid w:val="00311150"/>
    <w:rsid w:val="003130AC"/>
    <w:rsid w:val="00313AC6"/>
    <w:rsid w:val="003155F2"/>
    <w:rsid w:val="00315D8E"/>
    <w:rsid w:val="00316B10"/>
    <w:rsid w:val="00320C73"/>
    <w:rsid w:val="00333C51"/>
    <w:rsid w:val="00334494"/>
    <w:rsid w:val="0033688D"/>
    <w:rsid w:val="003371BB"/>
    <w:rsid w:val="0033754D"/>
    <w:rsid w:val="003402FE"/>
    <w:rsid w:val="003410B4"/>
    <w:rsid w:val="003426E2"/>
    <w:rsid w:val="00344B98"/>
    <w:rsid w:val="003463FA"/>
    <w:rsid w:val="00353E26"/>
    <w:rsid w:val="003549B4"/>
    <w:rsid w:val="00356374"/>
    <w:rsid w:val="00361469"/>
    <w:rsid w:val="00361FB7"/>
    <w:rsid w:val="00362BC7"/>
    <w:rsid w:val="003634FB"/>
    <w:rsid w:val="0036435F"/>
    <w:rsid w:val="00364C66"/>
    <w:rsid w:val="00365863"/>
    <w:rsid w:val="00373854"/>
    <w:rsid w:val="003758F0"/>
    <w:rsid w:val="00377010"/>
    <w:rsid w:val="00377523"/>
    <w:rsid w:val="003818CF"/>
    <w:rsid w:val="0038322C"/>
    <w:rsid w:val="00383391"/>
    <w:rsid w:val="00386220"/>
    <w:rsid w:val="00386240"/>
    <w:rsid w:val="0038642C"/>
    <w:rsid w:val="00386CD1"/>
    <w:rsid w:val="00386E0B"/>
    <w:rsid w:val="003922E9"/>
    <w:rsid w:val="003923A1"/>
    <w:rsid w:val="003925F8"/>
    <w:rsid w:val="00397816"/>
    <w:rsid w:val="003A1148"/>
    <w:rsid w:val="003A207B"/>
    <w:rsid w:val="003A5967"/>
    <w:rsid w:val="003B43E2"/>
    <w:rsid w:val="003B46DC"/>
    <w:rsid w:val="003B6025"/>
    <w:rsid w:val="003C3EDB"/>
    <w:rsid w:val="003C46D2"/>
    <w:rsid w:val="003C4CA0"/>
    <w:rsid w:val="003C79E7"/>
    <w:rsid w:val="003D0840"/>
    <w:rsid w:val="003D2CEF"/>
    <w:rsid w:val="003D2EBB"/>
    <w:rsid w:val="003D6FB2"/>
    <w:rsid w:val="003E1E6E"/>
    <w:rsid w:val="003E28AF"/>
    <w:rsid w:val="003E3E8E"/>
    <w:rsid w:val="003E4D0A"/>
    <w:rsid w:val="003E5374"/>
    <w:rsid w:val="003E620B"/>
    <w:rsid w:val="003E739B"/>
    <w:rsid w:val="003F03CD"/>
    <w:rsid w:val="003F0F86"/>
    <w:rsid w:val="003F110F"/>
    <w:rsid w:val="003F1CEA"/>
    <w:rsid w:val="003F2976"/>
    <w:rsid w:val="003F2CEA"/>
    <w:rsid w:val="003F51E8"/>
    <w:rsid w:val="003F5216"/>
    <w:rsid w:val="003F67D4"/>
    <w:rsid w:val="00401577"/>
    <w:rsid w:val="00401B37"/>
    <w:rsid w:val="00403DB9"/>
    <w:rsid w:val="004047B3"/>
    <w:rsid w:val="00412F6D"/>
    <w:rsid w:val="00414317"/>
    <w:rsid w:val="00415752"/>
    <w:rsid w:val="00422CD5"/>
    <w:rsid w:val="00425B80"/>
    <w:rsid w:val="004310DC"/>
    <w:rsid w:val="004314B1"/>
    <w:rsid w:val="00431775"/>
    <w:rsid w:val="00431786"/>
    <w:rsid w:val="004347C7"/>
    <w:rsid w:val="004364F3"/>
    <w:rsid w:val="004377DA"/>
    <w:rsid w:val="00441862"/>
    <w:rsid w:val="00441CC8"/>
    <w:rsid w:val="00441E1E"/>
    <w:rsid w:val="00442B58"/>
    <w:rsid w:val="00442F9B"/>
    <w:rsid w:val="00453C3A"/>
    <w:rsid w:val="004558B9"/>
    <w:rsid w:val="004567C5"/>
    <w:rsid w:val="004576C5"/>
    <w:rsid w:val="004578A9"/>
    <w:rsid w:val="00457E1C"/>
    <w:rsid w:val="00462597"/>
    <w:rsid w:val="00463183"/>
    <w:rsid w:val="0046497F"/>
    <w:rsid w:val="00466544"/>
    <w:rsid w:val="004704B6"/>
    <w:rsid w:val="00473E2E"/>
    <w:rsid w:val="00474B05"/>
    <w:rsid w:val="00475D96"/>
    <w:rsid w:val="00481B58"/>
    <w:rsid w:val="00484A04"/>
    <w:rsid w:val="00484CAD"/>
    <w:rsid w:val="00486B91"/>
    <w:rsid w:val="00492DB4"/>
    <w:rsid w:val="00494EE6"/>
    <w:rsid w:val="0049530C"/>
    <w:rsid w:val="00495A88"/>
    <w:rsid w:val="004A0B46"/>
    <w:rsid w:val="004A3B99"/>
    <w:rsid w:val="004A3FB1"/>
    <w:rsid w:val="004B623E"/>
    <w:rsid w:val="004B6A9A"/>
    <w:rsid w:val="004B79F3"/>
    <w:rsid w:val="004C1B10"/>
    <w:rsid w:val="004C1DEF"/>
    <w:rsid w:val="004C2245"/>
    <w:rsid w:val="004C2286"/>
    <w:rsid w:val="004C58F9"/>
    <w:rsid w:val="004D09E1"/>
    <w:rsid w:val="004D100F"/>
    <w:rsid w:val="004E1ED0"/>
    <w:rsid w:val="004E3D42"/>
    <w:rsid w:val="004E63DE"/>
    <w:rsid w:val="004F22AE"/>
    <w:rsid w:val="004F2B3D"/>
    <w:rsid w:val="00500474"/>
    <w:rsid w:val="00501E06"/>
    <w:rsid w:val="00502B0E"/>
    <w:rsid w:val="00504D3A"/>
    <w:rsid w:val="00510AC1"/>
    <w:rsid w:val="005129F5"/>
    <w:rsid w:val="00514A66"/>
    <w:rsid w:val="00517946"/>
    <w:rsid w:val="005221EA"/>
    <w:rsid w:val="00523E3D"/>
    <w:rsid w:val="00524899"/>
    <w:rsid w:val="005249A1"/>
    <w:rsid w:val="00525179"/>
    <w:rsid w:val="00525CD2"/>
    <w:rsid w:val="00527D7C"/>
    <w:rsid w:val="005308CC"/>
    <w:rsid w:val="0053092D"/>
    <w:rsid w:val="00531438"/>
    <w:rsid w:val="00531DF7"/>
    <w:rsid w:val="005339CB"/>
    <w:rsid w:val="00534E4B"/>
    <w:rsid w:val="005407F8"/>
    <w:rsid w:val="00541442"/>
    <w:rsid w:val="00541BAE"/>
    <w:rsid w:val="00542EDB"/>
    <w:rsid w:val="00543B4B"/>
    <w:rsid w:val="005441D2"/>
    <w:rsid w:val="00545A54"/>
    <w:rsid w:val="00545B03"/>
    <w:rsid w:val="00546B45"/>
    <w:rsid w:val="00550234"/>
    <w:rsid w:val="005524ED"/>
    <w:rsid w:val="00557D06"/>
    <w:rsid w:val="0056297E"/>
    <w:rsid w:val="00565774"/>
    <w:rsid w:val="005743B2"/>
    <w:rsid w:val="00580C11"/>
    <w:rsid w:val="00584049"/>
    <w:rsid w:val="00584D06"/>
    <w:rsid w:val="005861D0"/>
    <w:rsid w:val="0058673B"/>
    <w:rsid w:val="00586EB6"/>
    <w:rsid w:val="005912D1"/>
    <w:rsid w:val="005919ED"/>
    <w:rsid w:val="00593BCB"/>
    <w:rsid w:val="00594ACE"/>
    <w:rsid w:val="00595921"/>
    <w:rsid w:val="00595D3C"/>
    <w:rsid w:val="005A047C"/>
    <w:rsid w:val="005A12D9"/>
    <w:rsid w:val="005A273E"/>
    <w:rsid w:val="005A2911"/>
    <w:rsid w:val="005A321E"/>
    <w:rsid w:val="005A4DA7"/>
    <w:rsid w:val="005A5D47"/>
    <w:rsid w:val="005B28B0"/>
    <w:rsid w:val="005B413D"/>
    <w:rsid w:val="005B6395"/>
    <w:rsid w:val="005C04C4"/>
    <w:rsid w:val="005C07BF"/>
    <w:rsid w:val="005C3CD7"/>
    <w:rsid w:val="005C60B7"/>
    <w:rsid w:val="005C655D"/>
    <w:rsid w:val="005C688B"/>
    <w:rsid w:val="005C78B7"/>
    <w:rsid w:val="005C7BCB"/>
    <w:rsid w:val="005D0511"/>
    <w:rsid w:val="005D246D"/>
    <w:rsid w:val="005D5DD2"/>
    <w:rsid w:val="005D658A"/>
    <w:rsid w:val="005D6DB0"/>
    <w:rsid w:val="005F0362"/>
    <w:rsid w:val="005F1BAC"/>
    <w:rsid w:val="005F2C07"/>
    <w:rsid w:val="005F3F53"/>
    <w:rsid w:val="005F4E75"/>
    <w:rsid w:val="005F64D1"/>
    <w:rsid w:val="00600E7B"/>
    <w:rsid w:val="00606F0F"/>
    <w:rsid w:val="00607873"/>
    <w:rsid w:val="006101F4"/>
    <w:rsid w:val="00610DEE"/>
    <w:rsid w:val="006116B9"/>
    <w:rsid w:val="006137D6"/>
    <w:rsid w:val="0061637C"/>
    <w:rsid w:val="006206D8"/>
    <w:rsid w:val="00621E48"/>
    <w:rsid w:val="00622501"/>
    <w:rsid w:val="00623137"/>
    <w:rsid w:val="00623DE1"/>
    <w:rsid w:val="0062471C"/>
    <w:rsid w:val="006249F9"/>
    <w:rsid w:val="00625071"/>
    <w:rsid w:val="006259B5"/>
    <w:rsid w:val="00626A32"/>
    <w:rsid w:val="00631EA7"/>
    <w:rsid w:val="0063392A"/>
    <w:rsid w:val="0064132E"/>
    <w:rsid w:val="00643FB4"/>
    <w:rsid w:val="00650278"/>
    <w:rsid w:val="00650D9E"/>
    <w:rsid w:val="0065110A"/>
    <w:rsid w:val="00652105"/>
    <w:rsid w:val="00654098"/>
    <w:rsid w:val="006548A0"/>
    <w:rsid w:val="00657430"/>
    <w:rsid w:val="00657DE4"/>
    <w:rsid w:val="00662BB9"/>
    <w:rsid w:val="00671599"/>
    <w:rsid w:val="0067254A"/>
    <w:rsid w:val="00672AFF"/>
    <w:rsid w:val="00673AFD"/>
    <w:rsid w:val="00674B29"/>
    <w:rsid w:val="00674D30"/>
    <w:rsid w:val="00675CBB"/>
    <w:rsid w:val="006778E8"/>
    <w:rsid w:val="00677F10"/>
    <w:rsid w:val="00681C16"/>
    <w:rsid w:val="00681F7E"/>
    <w:rsid w:val="00683F77"/>
    <w:rsid w:val="006840E4"/>
    <w:rsid w:val="006855F1"/>
    <w:rsid w:val="00685CE6"/>
    <w:rsid w:val="00686742"/>
    <w:rsid w:val="0068683C"/>
    <w:rsid w:val="00691433"/>
    <w:rsid w:val="006943EF"/>
    <w:rsid w:val="006955F6"/>
    <w:rsid w:val="006970B6"/>
    <w:rsid w:val="00697E0A"/>
    <w:rsid w:val="006A3CE6"/>
    <w:rsid w:val="006A4C16"/>
    <w:rsid w:val="006A5862"/>
    <w:rsid w:val="006A7AA4"/>
    <w:rsid w:val="006B12D0"/>
    <w:rsid w:val="006B195F"/>
    <w:rsid w:val="006B30B2"/>
    <w:rsid w:val="006B3808"/>
    <w:rsid w:val="006B4A4A"/>
    <w:rsid w:val="006B589F"/>
    <w:rsid w:val="006C27BC"/>
    <w:rsid w:val="006C320E"/>
    <w:rsid w:val="006C3803"/>
    <w:rsid w:val="006C3844"/>
    <w:rsid w:val="006C5C1E"/>
    <w:rsid w:val="006C63F1"/>
    <w:rsid w:val="006D0586"/>
    <w:rsid w:val="006D303A"/>
    <w:rsid w:val="006D33AF"/>
    <w:rsid w:val="006D7E67"/>
    <w:rsid w:val="006E3A46"/>
    <w:rsid w:val="006E5EA9"/>
    <w:rsid w:val="006F1BF8"/>
    <w:rsid w:val="006F28CD"/>
    <w:rsid w:val="006F38D0"/>
    <w:rsid w:val="006F4316"/>
    <w:rsid w:val="006F5168"/>
    <w:rsid w:val="006F5A97"/>
    <w:rsid w:val="00700919"/>
    <w:rsid w:val="00701A90"/>
    <w:rsid w:val="00704270"/>
    <w:rsid w:val="0070471C"/>
    <w:rsid w:val="007052F1"/>
    <w:rsid w:val="007067A7"/>
    <w:rsid w:val="007072ED"/>
    <w:rsid w:val="007073CA"/>
    <w:rsid w:val="00707641"/>
    <w:rsid w:val="00710809"/>
    <w:rsid w:val="0071184E"/>
    <w:rsid w:val="007125E6"/>
    <w:rsid w:val="00714BD2"/>
    <w:rsid w:val="007158A4"/>
    <w:rsid w:val="0072008B"/>
    <w:rsid w:val="007205DB"/>
    <w:rsid w:val="00720E16"/>
    <w:rsid w:val="00730119"/>
    <w:rsid w:val="0073632C"/>
    <w:rsid w:val="00737E85"/>
    <w:rsid w:val="00743146"/>
    <w:rsid w:val="007433FA"/>
    <w:rsid w:val="007452F7"/>
    <w:rsid w:val="00745334"/>
    <w:rsid w:val="00745E1C"/>
    <w:rsid w:val="007476B5"/>
    <w:rsid w:val="00747EB7"/>
    <w:rsid w:val="00750BFB"/>
    <w:rsid w:val="00753406"/>
    <w:rsid w:val="0075342C"/>
    <w:rsid w:val="00753D2C"/>
    <w:rsid w:val="0075555A"/>
    <w:rsid w:val="007613F8"/>
    <w:rsid w:val="007616EC"/>
    <w:rsid w:val="00763BBD"/>
    <w:rsid w:val="00764B28"/>
    <w:rsid w:val="00764D5C"/>
    <w:rsid w:val="00765839"/>
    <w:rsid w:val="00765A3B"/>
    <w:rsid w:val="00767B7A"/>
    <w:rsid w:val="0077135B"/>
    <w:rsid w:val="0077562D"/>
    <w:rsid w:val="00775E2B"/>
    <w:rsid w:val="007773AF"/>
    <w:rsid w:val="0077781A"/>
    <w:rsid w:val="007837F2"/>
    <w:rsid w:val="007867C9"/>
    <w:rsid w:val="00786E51"/>
    <w:rsid w:val="00787079"/>
    <w:rsid w:val="007879BB"/>
    <w:rsid w:val="00787BE3"/>
    <w:rsid w:val="00793FC3"/>
    <w:rsid w:val="0079693F"/>
    <w:rsid w:val="007969B3"/>
    <w:rsid w:val="007A0793"/>
    <w:rsid w:val="007A1217"/>
    <w:rsid w:val="007A49DD"/>
    <w:rsid w:val="007A7A49"/>
    <w:rsid w:val="007B2077"/>
    <w:rsid w:val="007B21B8"/>
    <w:rsid w:val="007B6C51"/>
    <w:rsid w:val="007B946E"/>
    <w:rsid w:val="007C153B"/>
    <w:rsid w:val="007C1B3A"/>
    <w:rsid w:val="007C2444"/>
    <w:rsid w:val="007C2B79"/>
    <w:rsid w:val="007C30D5"/>
    <w:rsid w:val="007C5239"/>
    <w:rsid w:val="007C6BF3"/>
    <w:rsid w:val="007D3064"/>
    <w:rsid w:val="007D47ED"/>
    <w:rsid w:val="007D4D0E"/>
    <w:rsid w:val="007D50DB"/>
    <w:rsid w:val="007D58C7"/>
    <w:rsid w:val="007D5DF8"/>
    <w:rsid w:val="007D6D30"/>
    <w:rsid w:val="007E0603"/>
    <w:rsid w:val="007E23F5"/>
    <w:rsid w:val="007E4BD2"/>
    <w:rsid w:val="007F705A"/>
    <w:rsid w:val="00802A3C"/>
    <w:rsid w:val="00803082"/>
    <w:rsid w:val="00803307"/>
    <w:rsid w:val="008060C5"/>
    <w:rsid w:val="0080629E"/>
    <w:rsid w:val="008071EC"/>
    <w:rsid w:val="00810832"/>
    <w:rsid w:val="00813438"/>
    <w:rsid w:val="00815760"/>
    <w:rsid w:val="00830C27"/>
    <w:rsid w:val="008347D1"/>
    <w:rsid w:val="00841DE6"/>
    <w:rsid w:val="00843C92"/>
    <w:rsid w:val="008444BD"/>
    <w:rsid w:val="00845282"/>
    <w:rsid w:val="008461E6"/>
    <w:rsid w:val="00846FBA"/>
    <w:rsid w:val="00852833"/>
    <w:rsid w:val="00852DB9"/>
    <w:rsid w:val="00853476"/>
    <w:rsid w:val="00853B67"/>
    <w:rsid w:val="00854930"/>
    <w:rsid w:val="008562B1"/>
    <w:rsid w:val="008645BE"/>
    <w:rsid w:val="008653F9"/>
    <w:rsid w:val="00866268"/>
    <w:rsid w:val="00875034"/>
    <w:rsid w:val="0087634D"/>
    <w:rsid w:val="008776BD"/>
    <w:rsid w:val="00892023"/>
    <w:rsid w:val="008930F8"/>
    <w:rsid w:val="00894D9D"/>
    <w:rsid w:val="00896C89"/>
    <w:rsid w:val="008B2674"/>
    <w:rsid w:val="008B3FB6"/>
    <w:rsid w:val="008C50DB"/>
    <w:rsid w:val="008D0B40"/>
    <w:rsid w:val="008D5B85"/>
    <w:rsid w:val="008E0887"/>
    <w:rsid w:val="008E0DED"/>
    <w:rsid w:val="008E1BF6"/>
    <w:rsid w:val="008E2DCC"/>
    <w:rsid w:val="008E4057"/>
    <w:rsid w:val="008E5D3E"/>
    <w:rsid w:val="008E6692"/>
    <w:rsid w:val="008E6F8D"/>
    <w:rsid w:val="008F289B"/>
    <w:rsid w:val="008F56F3"/>
    <w:rsid w:val="008F59DF"/>
    <w:rsid w:val="00902058"/>
    <w:rsid w:val="00903C69"/>
    <w:rsid w:val="00904B02"/>
    <w:rsid w:val="00905322"/>
    <w:rsid w:val="00910673"/>
    <w:rsid w:val="00911C5C"/>
    <w:rsid w:val="009121C2"/>
    <w:rsid w:val="00914911"/>
    <w:rsid w:val="00917297"/>
    <w:rsid w:val="00930C1D"/>
    <w:rsid w:val="00930CF8"/>
    <w:rsid w:val="0093334F"/>
    <w:rsid w:val="0093400F"/>
    <w:rsid w:val="009365C9"/>
    <w:rsid w:val="009366A8"/>
    <w:rsid w:val="009366C3"/>
    <w:rsid w:val="00943E59"/>
    <w:rsid w:val="0094423A"/>
    <w:rsid w:val="00944308"/>
    <w:rsid w:val="0094641D"/>
    <w:rsid w:val="009528EC"/>
    <w:rsid w:val="0095630E"/>
    <w:rsid w:val="0095765A"/>
    <w:rsid w:val="009605D8"/>
    <w:rsid w:val="0096751E"/>
    <w:rsid w:val="00970AC8"/>
    <w:rsid w:val="009741ED"/>
    <w:rsid w:val="00974B9C"/>
    <w:rsid w:val="009772FF"/>
    <w:rsid w:val="00981069"/>
    <w:rsid w:val="00982101"/>
    <w:rsid w:val="009833F2"/>
    <w:rsid w:val="0098697C"/>
    <w:rsid w:val="009874D5"/>
    <w:rsid w:val="0099165C"/>
    <w:rsid w:val="009A1CFE"/>
    <w:rsid w:val="009A5272"/>
    <w:rsid w:val="009B0039"/>
    <w:rsid w:val="009B08C9"/>
    <w:rsid w:val="009B2231"/>
    <w:rsid w:val="009B5E5C"/>
    <w:rsid w:val="009B6C15"/>
    <w:rsid w:val="009C433B"/>
    <w:rsid w:val="009C495D"/>
    <w:rsid w:val="009C6D4C"/>
    <w:rsid w:val="009D09B3"/>
    <w:rsid w:val="009D0FBF"/>
    <w:rsid w:val="009D2719"/>
    <w:rsid w:val="009E1D5A"/>
    <w:rsid w:val="009E4361"/>
    <w:rsid w:val="009E468F"/>
    <w:rsid w:val="009E4C30"/>
    <w:rsid w:val="009E5495"/>
    <w:rsid w:val="009E560F"/>
    <w:rsid w:val="009F1CEB"/>
    <w:rsid w:val="009F72E1"/>
    <w:rsid w:val="009F77D4"/>
    <w:rsid w:val="00A015FA"/>
    <w:rsid w:val="00A01A6A"/>
    <w:rsid w:val="00A040F6"/>
    <w:rsid w:val="00A05E06"/>
    <w:rsid w:val="00A10C5C"/>
    <w:rsid w:val="00A12EA6"/>
    <w:rsid w:val="00A13A67"/>
    <w:rsid w:val="00A172A8"/>
    <w:rsid w:val="00A1737B"/>
    <w:rsid w:val="00A2159A"/>
    <w:rsid w:val="00A21964"/>
    <w:rsid w:val="00A2261F"/>
    <w:rsid w:val="00A23F16"/>
    <w:rsid w:val="00A24353"/>
    <w:rsid w:val="00A249C9"/>
    <w:rsid w:val="00A25136"/>
    <w:rsid w:val="00A30796"/>
    <w:rsid w:val="00A32785"/>
    <w:rsid w:val="00A32A1F"/>
    <w:rsid w:val="00A34777"/>
    <w:rsid w:val="00A34842"/>
    <w:rsid w:val="00A35E78"/>
    <w:rsid w:val="00A35FB0"/>
    <w:rsid w:val="00A36A6B"/>
    <w:rsid w:val="00A36AB6"/>
    <w:rsid w:val="00A412FA"/>
    <w:rsid w:val="00A46EC1"/>
    <w:rsid w:val="00A50C39"/>
    <w:rsid w:val="00A54F92"/>
    <w:rsid w:val="00A557A0"/>
    <w:rsid w:val="00A55EE1"/>
    <w:rsid w:val="00A57ECE"/>
    <w:rsid w:val="00A60527"/>
    <w:rsid w:val="00A72116"/>
    <w:rsid w:val="00A828CA"/>
    <w:rsid w:val="00A84F72"/>
    <w:rsid w:val="00A859D9"/>
    <w:rsid w:val="00A86289"/>
    <w:rsid w:val="00A90F50"/>
    <w:rsid w:val="00A91DC7"/>
    <w:rsid w:val="00A94327"/>
    <w:rsid w:val="00A94330"/>
    <w:rsid w:val="00A944F2"/>
    <w:rsid w:val="00A96451"/>
    <w:rsid w:val="00AA0736"/>
    <w:rsid w:val="00AA329C"/>
    <w:rsid w:val="00AA513F"/>
    <w:rsid w:val="00AA67C6"/>
    <w:rsid w:val="00AB02CB"/>
    <w:rsid w:val="00AB0F7D"/>
    <w:rsid w:val="00AB18E1"/>
    <w:rsid w:val="00AB3F2E"/>
    <w:rsid w:val="00AB4CC8"/>
    <w:rsid w:val="00AB768B"/>
    <w:rsid w:val="00AC08B1"/>
    <w:rsid w:val="00AC3CE7"/>
    <w:rsid w:val="00AC5676"/>
    <w:rsid w:val="00AD4114"/>
    <w:rsid w:val="00AD48BD"/>
    <w:rsid w:val="00AD4CF0"/>
    <w:rsid w:val="00AD5435"/>
    <w:rsid w:val="00AD6E41"/>
    <w:rsid w:val="00AE1ED3"/>
    <w:rsid w:val="00AE1EE4"/>
    <w:rsid w:val="00AE7831"/>
    <w:rsid w:val="00AF1CA7"/>
    <w:rsid w:val="00AF281D"/>
    <w:rsid w:val="00AF484A"/>
    <w:rsid w:val="00AF78D7"/>
    <w:rsid w:val="00AF7958"/>
    <w:rsid w:val="00B01664"/>
    <w:rsid w:val="00B02958"/>
    <w:rsid w:val="00B05E41"/>
    <w:rsid w:val="00B072AB"/>
    <w:rsid w:val="00B11A1C"/>
    <w:rsid w:val="00B13892"/>
    <w:rsid w:val="00B20B3C"/>
    <w:rsid w:val="00B21D53"/>
    <w:rsid w:val="00B26801"/>
    <w:rsid w:val="00B341D0"/>
    <w:rsid w:val="00B36C88"/>
    <w:rsid w:val="00B415EA"/>
    <w:rsid w:val="00B45742"/>
    <w:rsid w:val="00B46AB9"/>
    <w:rsid w:val="00B532B8"/>
    <w:rsid w:val="00B53497"/>
    <w:rsid w:val="00B609BD"/>
    <w:rsid w:val="00B64E1A"/>
    <w:rsid w:val="00B6689A"/>
    <w:rsid w:val="00B66B08"/>
    <w:rsid w:val="00B701DC"/>
    <w:rsid w:val="00B7424E"/>
    <w:rsid w:val="00B7566B"/>
    <w:rsid w:val="00B75FE8"/>
    <w:rsid w:val="00B83C17"/>
    <w:rsid w:val="00B84117"/>
    <w:rsid w:val="00B841B9"/>
    <w:rsid w:val="00B91632"/>
    <w:rsid w:val="00B95308"/>
    <w:rsid w:val="00BA33B4"/>
    <w:rsid w:val="00BA3A72"/>
    <w:rsid w:val="00BA4666"/>
    <w:rsid w:val="00BA5D9D"/>
    <w:rsid w:val="00BA6AAC"/>
    <w:rsid w:val="00BA7573"/>
    <w:rsid w:val="00BB1813"/>
    <w:rsid w:val="00BB20D3"/>
    <w:rsid w:val="00BB398A"/>
    <w:rsid w:val="00BB4C90"/>
    <w:rsid w:val="00BB6A9D"/>
    <w:rsid w:val="00BC0071"/>
    <w:rsid w:val="00BC12E1"/>
    <w:rsid w:val="00BC1873"/>
    <w:rsid w:val="00BC2F56"/>
    <w:rsid w:val="00BC4744"/>
    <w:rsid w:val="00BC4A80"/>
    <w:rsid w:val="00BC5B6F"/>
    <w:rsid w:val="00BC6A51"/>
    <w:rsid w:val="00BC7D54"/>
    <w:rsid w:val="00BD266E"/>
    <w:rsid w:val="00BD2EFA"/>
    <w:rsid w:val="00BD3173"/>
    <w:rsid w:val="00BE1A6C"/>
    <w:rsid w:val="00BE361E"/>
    <w:rsid w:val="00BE4683"/>
    <w:rsid w:val="00BE7815"/>
    <w:rsid w:val="00BE7825"/>
    <w:rsid w:val="00C01452"/>
    <w:rsid w:val="00C0420B"/>
    <w:rsid w:val="00C07332"/>
    <w:rsid w:val="00C074AC"/>
    <w:rsid w:val="00C1592B"/>
    <w:rsid w:val="00C16C4C"/>
    <w:rsid w:val="00C17D39"/>
    <w:rsid w:val="00C209CF"/>
    <w:rsid w:val="00C211A7"/>
    <w:rsid w:val="00C21AE6"/>
    <w:rsid w:val="00C24782"/>
    <w:rsid w:val="00C25072"/>
    <w:rsid w:val="00C30DD0"/>
    <w:rsid w:val="00C33D50"/>
    <w:rsid w:val="00C36AB4"/>
    <w:rsid w:val="00C40DDD"/>
    <w:rsid w:val="00C418E5"/>
    <w:rsid w:val="00C47C7B"/>
    <w:rsid w:val="00C508A6"/>
    <w:rsid w:val="00C51794"/>
    <w:rsid w:val="00C51F82"/>
    <w:rsid w:val="00C52170"/>
    <w:rsid w:val="00C57A26"/>
    <w:rsid w:val="00C652D4"/>
    <w:rsid w:val="00C66455"/>
    <w:rsid w:val="00C7023F"/>
    <w:rsid w:val="00C75371"/>
    <w:rsid w:val="00C75432"/>
    <w:rsid w:val="00C80B0D"/>
    <w:rsid w:val="00C83AE1"/>
    <w:rsid w:val="00C86A16"/>
    <w:rsid w:val="00C87E4E"/>
    <w:rsid w:val="00C93604"/>
    <w:rsid w:val="00C9472C"/>
    <w:rsid w:val="00C97B15"/>
    <w:rsid w:val="00CA0093"/>
    <w:rsid w:val="00CA1D95"/>
    <w:rsid w:val="00CA272E"/>
    <w:rsid w:val="00CA3538"/>
    <w:rsid w:val="00CA5BE9"/>
    <w:rsid w:val="00CA66DB"/>
    <w:rsid w:val="00CB1DE4"/>
    <w:rsid w:val="00CB2750"/>
    <w:rsid w:val="00CC42CD"/>
    <w:rsid w:val="00CD25AE"/>
    <w:rsid w:val="00CD5936"/>
    <w:rsid w:val="00CD717B"/>
    <w:rsid w:val="00CE211F"/>
    <w:rsid w:val="00CE4485"/>
    <w:rsid w:val="00CE6BB7"/>
    <w:rsid w:val="00CE7FBC"/>
    <w:rsid w:val="00CF27F6"/>
    <w:rsid w:val="00D0135C"/>
    <w:rsid w:val="00D027D0"/>
    <w:rsid w:val="00D0426C"/>
    <w:rsid w:val="00D06353"/>
    <w:rsid w:val="00D065AE"/>
    <w:rsid w:val="00D12824"/>
    <w:rsid w:val="00D2037E"/>
    <w:rsid w:val="00D2073B"/>
    <w:rsid w:val="00D22509"/>
    <w:rsid w:val="00D23BED"/>
    <w:rsid w:val="00D2502C"/>
    <w:rsid w:val="00D26028"/>
    <w:rsid w:val="00D26416"/>
    <w:rsid w:val="00D26ECE"/>
    <w:rsid w:val="00D3026E"/>
    <w:rsid w:val="00D34A61"/>
    <w:rsid w:val="00D358C3"/>
    <w:rsid w:val="00D41BB0"/>
    <w:rsid w:val="00D42A4E"/>
    <w:rsid w:val="00D42EA9"/>
    <w:rsid w:val="00D43805"/>
    <w:rsid w:val="00D45E53"/>
    <w:rsid w:val="00D467D9"/>
    <w:rsid w:val="00D46A26"/>
    <w:rsid w:val="00D53670"/>
    <w:rsid w:val="00D5777F"/>
    <w:rsid w:val="00D57ABC"/>
    <w:rsid w:val="00D613BE"/>
    <w:rsid w:val="00D62E92"/>
    <w:rsid w:val="00D70FDC"/>
    <w:rsid w:val="00D713F7"/>
    <w:rsid w:val="00D73F16"/>
    <w:rsid w:val="00D819AE"/>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AEC"/>
    <w:rsid w:val="00DB5C04"/>
    <w:rsid w:val="00DC1587"/>
    <w:rsid w:val="00DC16AB"/>
    <w:rsid w:val="00DC3014"/>
    <w:rsid w:val="00DC4715"/>
    <w:rsid w:val="00DC6D1D"/>
    <w:rsid w:val="00DC7DDE"/>
    <w:rsid w:val="00DD64D1"/>
    <w:rsid w:val="00DE182A"/>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193"/>
    <w:rsid w:val="00E14FA0"/>
    <w:rsid w:val="00E17889"/>
    <w:rsid w:val="00E2016F"/>
    <w:rsid w:val="00E20AC0"/>
    <w:rsid w:val="00E24D40"/>
    <w:rsid w:val="00E320BB"/>
    <w:rsid w:val="00E33D57"/>
    <w:rsid w:val="00E346BB"/>
    <w:rsid w:val="00E346C8"/>
    <w:rsid w:val="00E35ACD"/>
    <w:rsid w:val="00E36590"/>
    <w:rsid w:val="00E37047"/>
    <w:rsid w:val="00E41966"/>
    <w:rsid w:val="00E438FF"/>
    <w:rsid w:val="00E43D58"/>
    <w:rsid w:val="00E50A0B"/>
    <w:rsid w:val="00E51A05"/>
    <w:rsid w:val="00E53D1C"/>
    <w:rsid w:val="00E55A2D"/>
    <w:rsid w:val="00E56279"/>
    <w:rsid w:val="00E56AB2"/>
    <w:rsid w:val="00E601D6"/>
    <w:rsid w:val="00E604B0"/>
    <w:rsid w:val="00E609D5"/>
    <w:rsid w:val="00E64AA5"/>
    <w:rsid w:val="00E71BB3"/>
    <w:rsid w:val="00E7245A"/>
    <w:rsid w:val="00E7356B"/>
    <w:rsid w:val="00E76692"/>
    <w:rsid w:val="00E81A77"/>
    <w:rsid w:val="00E829CA"/>
    <w:rsid w:val="00E84A96"/>
    <w:rsid w:val="00E85B2D"/>
    <w:rsid w:val="00E93D54"/>
    <w:rsid w:val="00EA2B94"/>
    <w:rsid w:val="00EB0F6B"/>
    <w:rsid w:val="00EB340C"/>
    <w:rsid w:val="00EB5B9B"/>
    <w:rsid w:val="00EC21E9"/>
    <w:rsid w:val="00EC2BAE"/>
    <w:rsid w:val="00EC4084"/>
    <w:rsid w:val="00ED0E5C"/>
    <w:rsid w:val="00ED14F7"/>
    <w:rsid w:val="00ED1D6F"/>
    <w:rsid w:val="00ED5B55"/>
    <w:rsid w:val="00ED672C"/>
    <w:rsid w:val="00ED6903"/>
    <w:rsid w:val="00EE79C7"/>
    <w:rsid w:val="00EF0D63"/>
    <w:rsid w:val="00EF209E"/>
    <w:rsid w:val="00EF399A"/>
    <w:rsid w:val="00EF3F69"/>
    <w:rsid w:val="00EF58F8"/>
    <w:rsid w:val="00EF64BC"/>
    <w:rsid w:val="00F01D0E"/>
    <w:rsid w:val="00F03487"/>
    <w:rsid w:val="00F056C8"/>
    <w:rsid w:val="00F06077"/>
    <w:rsid w:val="00F07111"/>
    <w:rsid w:val="00F12067"/>
    <w:rsid w:val="00F13354"/>
    <w:rsid w:val="00F14DEB"/>
    <w:rsid w:val="00F22CD5"/>
    <w:rsid w:val="00F23391"/>
    <w:rsid w:val="00F25394"/>
    <w:rsid w:val="00F25576"/>
    <w:rsid w:val="00F26176"/>
    <w:rsid w:val="00F27556"/>
    <w:rsid w:val="00F30DDA"/>
    <w:rsid w:val="00F318A0"/>
    <w:rsid w:val="00F34A32"/>
    <w:rsid w:val="00F45A93"/>
    <w:rsid w:val="00F5257D"/>
    <w:rsid w:val="00F543AA"/>
    <w:rsid w:val="00F553F0"/>
    <w:rsid w:val="00F56735"/>
    <w:rsid w:val="00F56A75"/>
    <w:rsid w:val="00F6009E"/>
    <w:rsid w:val="00F61F0D"/>
    <w:rsid w:val="00F62D75"/>
    <w:rsid w:val="00F638C1"/>
    <w:rsid w:val="00F64BD9"/>
    <w:rsid w:val="00F65426"/>
    <w:rsid w:val="00F65FD8"/>
    <w:rsid w:val="00F665AF"/>
    <w:rsid w:val="00F72972"/>
    <w:rsid w:val="00F729DF"/>
    <w:rsid w:val="00F73DC2"/>
    <w:rsid w:val="00F80EBE"/>
    <w:rsid w:val="00F826F3"/>
    <w:rsid w:val="00F827A7"/>
    <w:rsid w:val="00F837A6"/>
    <w:rsid w:val="00F853A3"/>
    <w:rsid w:val="00F8745B"/>
    <w:rsid w:val="00F87F7E"/>
    <w:rsid w:val="00F96350"/>
    <w:rsid w:val="00F96608"/>
    <w:rsid w:val="00F9675E"/>
    <w:rsid w:val="00FA007E"/>
    <w:rsid w:val="00FA13CF"/>
    <w:rsid w:val="00FA1877"/>
    <w:rsid w:val="00FA458A"/>
    <w:rsid w:val="00FA55A8"/>
    <w:rsid w:val="00FA5FBC"/>
    <w:rsid w:val="00FA78A6"/>
    <w:rsid w:val="00FB1B43"/>
    <w:rsid w:val="00FB292B"/>
    <w:rsid w:val="00FB3C6E"/>
    <w:rsid w:val="00FB5B16"/>
    <w:rsid w:val="00FB671A"/>
    <w:rsid w:val="00FB6F69"/>
    <w:rsid w:val="00FC36DB"/>
    <w:rsid w:val="00FC485C"/>
    <w:rsid w:val="00FC5067"/>
    <w:rsid w:val="00FC6264"/>
    <w:rsid w:val="00FC6BCD"/>
    <w:rsid w:val="00FD0432"/>
    <w:rsid w:val="00FD0E47"/>
    <w:rsid w:val="00FD1CA4"/>
    <w:rsid w:val="00FD2DF6"/>
    <w:rsid w:val="00FD4106"/>
    <w:rsid w:val="00FE0FA5"/>
    <w:rsid w:val="00FE217E"/>
    <w:rsid w:val="00FE2457"/>
    <w:rsid w:val="00FE5D18"/>
    <w:rsid w:val="00FF0886"/>
    <w:rsid w:val="00FF195B"/>
    <w:rsid w:val="00FF26C1"/>
    <w:rsid w:val="00FF3BEB"/>
    <w:rsid w:val="00FF3E5D"/>
    <w:rsid w:val="00FF5D7C"/>
    <w:rsid w:val="0123A874"/>
    <w:rsid w:val="0133BB3F"/>
    <w:rsid w:val="0136E97A"/>
    <w:rsid w:val="016719BD"/>
    <w:rsid w:val="01EFCF30"/>
    <w:rsid w:val="0225E0EB"/>
    <w:rsid w:val="0255040E"/>
    <w:rsid w:val="02555ED9"/>
    <w:rsid w:val="02A9D20C"/>
    <w:rsid w:val="02E8A27A"/>
    <w:rsid w:val="02F31AA5"/>
    <w:rsid w:val="0319EBDD"/>
    <w:rsid w:val="035FB593"/>
    <w:rsid w:val="03DA882E"/>
    <w:rsid w:val="03E5503B"/>
    <w:rsid w:val="03FD05D6"/>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5A25F6"/>
    <w:rsid w:val="0D72D172"/>
    <w:rsid w:val="0DBAC47D"/>
    <w:rsid w:val="0DCB7A54"/>
    <w:rsid w:val="0E3F22F9"/>
    <w:rsid w:val="0E69C83F"/>
    <w:rsid w:val="0E94E810"/>
    <w:rsid w:val="0EE2BDB8"/>
    <w:rsid w:val="0F1B8311"/>
    <w:rsid w:val="0FDA0FEA"/>
    <w:rsid w:val="0FF0E729"/>
    <w:rsid w:val="0FF268D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C35887"/>
    <w:rsid w:val="13F95C51"/>
    <w:rsid w:val="1414FD11"/>
    <w:rsid w:val="144593D6"/>
    <w:rsid w:val="14631A2F"/>
    <w:rsid w:val="1469E35D"/>
    <w:rsid w:val="149455C6"/>
    <w:rsid w:val="14CFEAF3"/>
    <w:rsid w:val="1530A9DC"/>
    <w:rsid w:val="15BFE8C7"/>
    <w:rsid w:val="15F13C9F"/>
    <w:rsid w:val="15F36ED7"/>
    <w:rsid w:val="1628698F"/>
    <w:rsid w:val="1637E367"/>
    <w:rsid w:val="16EE0173"/>
    <w:rsid w:val="174F47ED"/>
    <w:rsid w:val="176D27B6"/>
    <w:rsid w:val="17D776FB"/>
    <w:rsid w:val="1812BDF7"/>
    <w:rsid w:val="189F4623"/>
    <w:rsid w:val="18EA2EAF"/>
    <w:rsid w:val="193422AD"/>
    <w:rsid w:val="197F151F"/>
    <w:rsid w:val="198C9AE4"/>
    <w:rsid w:val="19AFE486"/>
    <w:rsid w:val="19B3164C"/>
    <w:rsid w:val="1A337354"/>
    <w:rsid w:val="1A4FC86D"/>
    <w:rsid w:val="1AA89237"/>
    <w:rsid w:val="1AEF13E7"/>
    <w:rsid w:val="1B487F15"/>
    <w:rsid w:val="1B9DCEF8"/>
    <w:rsid w:val="1BAE5C27"/>
    <w:rsid w:val="1BB776A2"/>
    <w:rsid w:val="1BE566C2"/>
    <w:rsid w:val="1C00A652"/>
    <w:rsid w:val="1C4DF02A"/>
    <w:rsid w:val="1C4EA865"/>
    <w:rsid w:val="1C903555"/>
    <w:rsid w:val="1CA1A1BD"/>
    <w:rsid w:val="1CC80DDC"/>
    <w:rsid w:val="1D034B5D"/>
    <w:rsid w:val="1D234829"/>
    <w:rsid w:val="1D3FA4B4"/>
    <w:rsid w:val="1D4F25C2"/>
    <w:rsid w:val="1D507CA3"/>
    <w:rsid w:val="1D743260"/>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B579EB"/>
    <w:rsid w:val="25CC2502"/>
    <w:rsid w:val="26165E4D"/>
    <w:rsid w:val="26502390"/>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630889"/>
    <w:rsid w:val="2A7577AA"/>
    <w:rsid w:val="2A7C19A5"/>
    <w:rsid w:val="2AF0E1DB"/>
    <w:rsid w:val="2BE1FE7D"/>
    <w:rsid w:val="2BF8BAF8"/>
    <w:rsid w:val="2C01056A"/>
    <w:rsid w:val="2C05186A"/>
    <w:rsid w:val="2C3F6BF2"/>
    <w:rsid w:val="2D1FA190"/>
    <w:rsid w:val="2D31322C"/>
    <w:rsid w:val="2D993FCF"/>
    <w:rsid w:val="2DF2A170"/>
    <w:rsid w:val="2DFF6406"/>
    <w:rsid w:val="2EED2C96"/>
    <w:rsid w:val="2FB80EAC"/>
    <w:rsid w:val="2FE8F272"/>
    <w:rsid w:val="2FF60642"/>
    <w:rsid w:val="3040EAEC"/>
    <w:rsid w:val="30498B16"/>
    <w:rsid w:val="304EE07C"/>
    <w:rsid w:val="30792A5C"/>
    <w:rsid w:val="311A1DC2"/>
    <w:rsid w:val="31800451"/>
    <w:rsid w:val="31B04620"/>
    <w:rsid w:val="31B2671C"/>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4F8431E"/>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BCF3663"/>
    <w:rsid w:val="3C223163"/>
    <w:rsid w:val="3C5067EE"/>
    <w:rsid w:val="3C55FE70"/>
    <w:rsid w:val="3CEAEC56"/>
    <w:rsid w:val="3D172AF8"/>
    <w:rsid w:val="3D333187"/>
    <w:rsid w:val="3D614C3F"/>
    <w:rsid w:val="3D8250CD"/>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550413"/>
    <w:rsid w:val="48659B4B"/>
    <w:rsid w:val="486ACA0B"/>
    <w:rsid w:val="48822425"/>
    <w:rsid w:val="48823D02"/>
    <w:rsid w:val="48D0EB01"/>
    <w:rsid w:val="491F1A22"/>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4FF74B6E"/>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3C75190"/>
    <w:rsid w:val="5409B3C7"/>
    <w:rsid w:val="5441D9F1"/>
    <w:rsid w:val="54D72401"/>
    <w:rsid w:val="552C19E1"/>
    <w:rsid w:val="55300C8E"/>
    <w:rsid w:val="55891C9C"/>
    <w:rsid w:val="558B620A"/>
    <w:rsid w:val="55943A1A"/>
    <w:rsid w:val="55B69146"/>
    <w:rsid w:val="55C986F2"/>
    <w:rsid w:val="55D9857D"/>
    <w:rsid w:val="56177D00"/>
    <w:rsid w:val="561C2060"/>
    <w:rsid w:val="56784256"/>
    <w:rsid w:val="56BF4E49"/>
    <w:rsid w:val="57CF077F"/>
    <w:rsid w:val="57DA10A9"/>
    <w:rsid w:val="58C13791"/>
    <w:rsid w:val="58C9DF04"/>
    <w:rsid w:val="591AD592"/>
    <w:rsid w:val="5924BC01"/>
    <w:rsid w:val="5987A165"/>
    <w:rsid w:val="59D616F9"/>
    <w:rsid w:val="59DFD067"/>
    <w:rsid w:val="5A725F77"/>
    <w:rsid w:val="5A9658BC"/>
    <w:rsid w:val="5AD0167F"/>
    <w:rsid w:val="5ADD14E4"/>
    <w:rsid w:val="5B14F106"/>
    <w:rsid w:val="5B4F07ED"/>
    <w:rsid w:val="5BA266D5"/>
    <w:rsid w:val="5BA36840"/>
    <w:rsid w:val="5C4F885B"/>
    <w:rsid w:val="5C90F1DD"/>
    <w:rsid w:val="5CA86789"/>
    <w:rsid w:val="5CE92976"/>
    <w:rsid w:val="5D63417B"/>
    <w:rsid w:val="5D8E4E18"/>
    <w:rsid w:val="5D97AFCC"/>
    <w:rsid w:val="5DD79F42"/>
    <w:rsid w:val="5E1AA210"/>
    <w:rsid w:val="5E4965AE"/>
    <w:rsid w:val="5ED05A63"/>
    <w:rsid w:val="5EF66468"/>
    <w:rsid w:val="5F10F09C"/>
    <w:rsid w:val="5F22EE18"/>
    <w:rsid w:val="5F497CA9"/>
    <w:rsid w:val="5FB56E8E"/>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AD541DF"/>
    <w:rsid w:val="6B49A675"/>
    <w:rsid w:val="6BA77929"/>
    <w:rsid w:val="6BB75025"/>
    <w:rsid w:val="6BB848CA"/>
    <w:rsid w:val="6BF8E92E"/>
    <w:rsid w:val="6C260E18"/>
    <w:rsid w:val="6CD42832"/>
    <w:rsid w:val="6D31EF32"/>
    <w:rsid w:val="6D3BD39B"/>
    <w:rsid w:val="6D4ECDA7"/>
    <w:rsid w:val="6DB66BBB"/>
    <w:rsid w:val="6DB8DC69"/>
    <w:rsid w:val="6DBB590E"/>
    <w:rsid w:val="6DBFE5E2"/>
    <w:rsid w:val="6E4A0A40"/>
    <w:rsid w:val="6E883A01"/>
    <w:rsid w:val="6EE12FE3"/>
    <w:rsid w:val="6F0E7CBF"/>
    <w:rsid w:val="6F2E6FF4"/>
    <w:rsid w:val="7002F905"/>
    <w:rsid w:val="70069C42"/>
    <w:rsid w:val="706F1323"/>
    <w:rsid w:val="7089E194"/>
    <w:rsid w:val="70E441B0"/>
    <w:rsid w:val="71159BCB"/>
    <w:rsid w:val="716C1D64"/>
    <w:rsid w:val="716DE8F0"/>
    <w:rsid w:val="71763A1A"/>
    <w:rsid w:val="71F59984"/>
    <w:rsid w:val="7214A937"/>
    <w:rsid w:val="722706BB"/>
    <w:rsid w:val="722CCA10"/>
    <w:rsid w:val="723661E2"/>
    <w:rsid w:val="72577269"/>
    <w:rsid w:val="725AC5DC"/>
    <w:rsid w:val="72FC57A8"/>
    <w:rsid w:val="72FC71B0"/>
    <w:rsid w:val="7314B57C"/>
    <w:rsid w:val="731C538B"/>
    <w:rsid w:val="7331A717"/>
    <w:rsid w:val="736669E6"/>
    <w:rsid w:val="738FB9D1"/>
    <w:rsid w:val="73EA0A96"/>
    <w:rsid w:val="73FB8E9E"/>
    <w:rsid w:val="7426387E"/>
    <w:rsid w:val="745987C9"/>
    <w:rsid w:val="746360FF"/>
    <w:rsid w:val="74982505"/>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2D3E7B"/>
    <w:rsid w:val="7C38C02B"/>
    <w:rsid w:val="7C4C37BA"/>
    <w:rsid w:val="7CD4B096"/>
    <w:rsid w:val="7D146DE8"/>
    <w:rsid w:val="7D8705EA"/>
    <w:rsid w:val="7E302BAB"/>
    <w:rsid w:val="7E7EC4E6"/>
    <w:rsid w:val="7EC4C3B7"/>
    <w:rsid w:val="7ECEF2B5"/>
    <w:rsid w:val="7F143056"/>
    <w:rsid w:val="7F868BB6"/>
    <w:rsid w:val="7F8C2A13"/>
    <w:rsid w:val="7FE83159"/>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1"/>
    <w:next w:val="1"/>
    <w:link w:val="84"/>
    <w:unhideWhenUsed/>
    <w:qFormat/>
    <w:uiPriority w:val="9"/>
    <w:pPr>
      <w:keepNext/>
      <w:keepLines/>
      <w:numPr>
        <w:ilvl w:val="1"/>
        <w:numId w:val="1"/>
      </w:numPr>
      <w:spacing w:before="240"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next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Mention"/>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出段落 字符1"/>
    <w:link w:val="83"/>
    <w:qFormat/>
    <w:locked/>
    <w:uiPriority w:val="34"/>
  </w:style>
  <w:style w:type="paragraph" w:customStyle="1" w:styleId="101">
    <w:name w:val="Proposal"/>
    <w:basedOn w:val="1"/>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rPr>
      <w:rFonts w:ascii="Times New Roman" w:hAnsi="Times New Roman" w:cs="Times New Roman"/>
    </w:rPr>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qFormat/>
    <w:uiPriority w:val="0"/>
    <w:rPr>
      <w:rFonts w:ascii="Times New Roman" w:hAnsi="Times New Roman" w:eastAsia="Arial" w:cs="Times New Roman"/>
      <w:sz w:val="18"/>
      <w:szCs w:val="20"/>
      <w:lang w:val="en-GB" w:eastAsia="zh-CN"/>
    </w:rPr>
  </w:style>
  <w:style w:type="character" w:customStyle="1" w:styleId="120">
    <w:name w:val="正文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qFormat/>
    <w:uiPriority w:val="0"/>
    <w:rPr>
      <w:rFonts w:ascii="Times New Roman" w:hAnsi="Times New Roman" w:eastAsia="Arial" w:cs="Times New Roman"/>
      <w:sz w:val="18"/>
      <w:szCs w:val="20"/>
      <w:lang w:val="en-GB" w:eastAsia="zh-CN"/>
    </w:rPr>
  </w:style>
  <w:style w:type="paragraph" w:customStyle="1" w:styleId="124">
    <w:name w:val="Bullets"/>
    <w:basedOn w:val="1"/>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rPr>
      <w:rFonts w:ascii="Times New Roman" w:hAnsi="Times New Roman" w:cs="Times New Roman"/>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rPr>
      <w:rFonts w:ascii="Times New Roman" w:hAnsi="Times New Roman"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rPr>
      <w:rFonts w:ascii="Times New Roman" w:hAnsi="Times New Roman"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rPr>
      <w:rFonts w:ascii="Times New Roman" w:hAnsi="Times New Roman" w:cs="Times New Roman"/>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rPr>
      <w:rFonts w:ascii="Times New Roman" w:hAnsi="Times New Roman"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paragraph" w:customStyle="1" w:styleId="185">
    <w:name w:val="x_msonormal"/>
    <w:basedOn w:val="1"/>
    <w:qFormat/>
    <w:uiPriority w:val="0"/>
    <w:pPr>
      <w:spacing w:before="100" w:beforeAutospacing="1" w:after="100" w:afterAutospacing="1" w:line="240" w:lineRule="auto"/>
    </w:pPr>
    <w:rPr>
      <w:rFonts w:ascii="Calibri" w:hAnsi="Calibri" w:cs="Calibri" w:eastAsiaTheme="minorHAnsi"/>
      <w:lang w:val="en-GB" w:eastAsia="en-GB"/>
    </w:rPr>
  </w:style>
  <w:style w:type="character" w:customStyle="1" w:styleId="186">
    <w:name w:val="列出段落 字符"/>
    <w:basedOn w:val="71"/>
    <w:link w:val="187"/>
    <w:qFormat/>
    <w:uiPriority w:val="34"/>
    <w:rPr>
      <w:rFonts w:hint="default" w:ascii="Times New Roman" w:hAnsi="Times New Roman" w:cs="Times New Roman"/>
      <w:sz w:val="22"/>
    </w:rPr>
  </w:style>
  <w:style w:type="paragraph" w:customStyle="1" w:styleId="187">
    <w:name w:val="列出段落1"/>
    <w:basedOn w:val="1"/>
    <w:link w:val="186"/>
    <w:qFormat/>
    <w:uiPriority w:val="0"/>
    <w:pPr>
      <w:widowControl w:val="0"/>
      <w:adjustRightInd w:val="0"/>
      <w:snapToGrid w:val="0"/>
      <w:spacing w:before="30" w:beforeLines="30" w:after="0" w:line="60" w:lineRule="atLeast"/>
      <w:ind w:firstLine="420" w:firstLineChars="200"/>
      <w:jc w:val="both"/>
    </w:pPr>
    <w:rPr>
      <w:rFonts w:ascii="Times New Roman" w:hAnsi="Times New Roman" w:eastAsia="宋体" w:cs="Times New Roman"/>
      <w:kern w:val="2"/>
      <w:lang w:eastAsia="zh-CN"/>
    </w:rPr>
  </w:style>
  <w:style w:type="paragraph" w:customStyle="1" w:styleId="188">
    <w:name w:val="列出段落2"/>
    <w:basedOn w:val="1"/>
    <w:qFormat/>
    <w:uiPriority w:val="0"/>
    <w:pPr>
      <w:spacing w:before="100" w:beforeAutospacing="1" w:after="100" w:afterAutospacing="1" w:line="240" w:lineRule="auto"/>
      <w:ind w:left="720" w:hanging="360"/>
    </w:pPr>
    <w:rPr>
      <w:rFonts w:ascii="Times New Roman" w:hAnsi="Times New Roman" w:eastAsia="Calibri" w:cs="Times New Roman"/>
      <w:sz w:val="24"/>
      <w:szCs w:val="24"/>
      <w:lang w:eastAsia="zh-CN"/>
    </w:rPr>
  </w:style>
  <w:style w:type="character" w:customStyle="1" w:styleId="189">
    <w:name w:val="15"/>
    <w:basedOn w:val="71"/>
    <w:qFormat/>
    <w:uiPriority w:val="0"/>
    <w:rPr>
      <w:rFonts w:hint="default" w:ascii="Times New Roman" w:hAnsi="Times New Roman" w:cs="Times New Roman"/>
      <w:color w:val="0563C1"/>
      <w:u w:val="single"/>
    </w:rPr>
  </w:style>
  <w:style w:type="paragraph" w:customStyle="1" w:styleId="19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91">
    <w:name w:val="正文2"/>
    <w:basedOn w:val="1"/>
    <w:qFormat/>
    <w:uiPriority w:val="0"/>
    <w:pPr>
      <w:spacing w:after="0" w:line="240" w:lineRule="auto"/>
      <w:jc w:val="both"/>
    </w:pPr>
    <w:rPr>
      <w:rFonts w:ascii="Times New Roman" w:hAnsi="Times New Roman" w:eastAsia="宋体" w:cs="Times New Roman"/>
      <w:kern w:val="2"/>
      <w:sz w:val="21"/>
      <w:szCs w:val="21"/>
      <w:lang w:eastAsia="zh-CN"/>
    </w:rPr>
  </w:style>
  <w:style w:type="character" w:customStyle="1" w:styleId="192">
    <w:name w:val="contentpasted2"/>
    <w:basedOn w:val="71"/>
    <w:qFormat/>
    <w:uiPriority w:val="0"/>
  </w:style>
  <w:style w:type="paragraph" w:customStyle="1" w:styleId="193">
    <w:name w:val="Editor's Note"/>
    <w:basedOn w:val="1"/>
    <w:link w:val="194"/>
    <w:qFormat/>
    <w:uiPriority w:val="0"/>
    <w:pPr>
      <w:keepLines/>
      <w:ind w:left="1135" w:hanging="851"/>
    </w:pPr>
    <w:rPr>
      <w:rFonts w:ascii="Arial" w:hAnsi="Arial" w:eastAsiaTheme="minorHAnsi"/>
      <w:color w:val="FF0000"/>
      <w:sz w:val="20"/>
      <w:lang w:val="zh-CN" w:eastAsia="zh-CN"/>
    </w:rPr>
  </w:style>
  <w:style w:type="character" w:customStyle="1" w:styleId="194">
    <w:name w:val="Editor's Note Char"/>
    <w:link w:val="193"/>
    <w:qFormat/>
    <w:uiPriority w:val="0"/>
    <w:rPr>
      <w:rFonts w:ascii="Arial" w:hAnsi="Arial" w:eastAsiaTheme="minorHAnsi" w:cstheme="minorBidi"/>
      <w:color w:val="FF0000"/>
      <w:szCs w:val="22"/>
      <w:lang w:val="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735D408B-EF94-4278-8017-8D0F4BF7E219}">
  <ds:schemaRefs/>
</ds:datastoreItem>
</file>

<file path=customXml/itemProps2.xml><?xml version="1.0" encoding="utf-8"?>
<ds:datastoreItem xmlns:ds="http://schemas.openxmlformats.org/officeDocument/2006/customXml" ds:itemID="{EC3856BB-FA30-4221-A957-89C7D07F3980}">
  <ds:schemaRefs/>
</ds:datastoreItem>
</file>

<file path=customXml/itemProps3.xml><?xml version="1.0" encoding="utf-8"?>
<ds:datastoreItem xmlns:ds="http://schemas.openxmlformats.org/officeDocument/2006/customXml" ds:itemID="{752908AD-8FEE-4AE6-94F6-C979F117B291}">
  <ds:schemaRefs/>
</ds:datastoreItem>
</file>

<file path=customXml/itemProps4.xml><?xml version="1.0" encoding="utf-8"?>
<ds:datastoreItem xmlns:ds="http://schemas.openxmlformats.org/officeDocument/2006/customXml" ds:itemID="{04B6204E-FF36-4020-B51B-B13A2E570E76}">
  <ds:schemaRefs/>
</ds:datastoreItem>
</file>

<file path=docProps/app.xml><?xml version="1.0" encoding="utf-8"?>
<Properties xmlns="http://schemas.openxmlformats.org/officeDocument/2006/extended-properties" xmlns:vt="http://schemas.openxmlformats.org/officeDocument/2006/docPropsVTypes">
  <Template>Normal.dotm</Template>
  <Pages>9</Pages>
  <Words>3536</Words>
  <Characters>17178</Characters>
  <Lines>147</Lines>
  <Paragraphs>41</Paragraphs>
  <TotalTime>43</TotalTime>
  <ScaleCrop>false</ScaleCrop>
  <LinksUpToDate>false</LinksUpToDate>
  <CharactersWithSpaces>20508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yiwei1.deng</cp:lastModifiedBy>
  <dcterms:modified xsi:type="dcterms:W3CDTF">2023-08-11T10:31:06Z</dcterms:modified>
  <cp:revision>954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2052-11.1.0.14309</vt:lpwstr>
  </property>
  <property fmtid="{D5CDD505-2E9C-101B-9397-08002B2CF9AE}" pid="10" name="ICV">
    <vt:lpwstr>6AD315B09DBC44648B73B9EB20EA76F0</vt:lpwstr>
  </property>
</Properties>
</file>